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A458" w14:textId="768E4625" w:rsidR="00B62EEC" w:rsidRDefault="00DE7FF7" w:rsidP="00B62EEC">
      <w:pPr>
        <w:jc w:val="center"/>
        <w:rPr>
          <w:b/>
          <w:bCs/>
          <w:sz w:val="28"/>
          <w:szCs w:val="28"/>
        </w:rPr>
      </w:pPr>
      <w:r w:rsidRPr="006C2B76">
        <w:rPr>
          <w:b/>
          <w:bCs/>
          <w:sz w:val="28"/>
          <w:szCs w:val="28"/>
        </w:rPr>
        <w:t>Transportation Alternatives (TA) &amp;</w:t>
      </w:r>
    </w:p>
    <w:p w14:paraId="01F053A3" w14:textId="4B25E1AB" w:rsidR="00DE7FF7" w:rsidRPr="006C2B76" w:rsidRDefault="00DE7FF7" w:rsidP="00B62EEC">
      <w:pPr>
        <w:jc w:val="center"/>
        <w:rPr>
          <w:b/>
          <w:bCs/>
          <w:sz w:val="28"/>
          <w:szCs w:val="28"/>
        </w:rPr>
      </w:pPr>
      <w:r w:rsidRPr="006C2B76">
        <w:rPr>
          <w:b/>
          <w:bCs/>
          <w:sz w:val="28"/>
          <w:szCs w:val="28"/>
        </w:rPr>
        <w:t>Congestion Mitigation and Air Quality (CMAQ)</w:t>
      </w:r>
    </w:p>
    <w:p w14:paraId="36B78A57" w14:textId="25DCF94D" w:rsidR="00DE7FF7" w:rsidRPr="00B62EEC" w:rsidRDefault="00DE7FF7" w:rsidP="00B62EEC">
      <w:pPr>
        <w:jc w:val="center"/>
        <w:rPr>
          <w:b/>
          <w:bCs/>
          <w:sz w:val="28"/>
          <w:szCs w:val="28"/>
        </w:rPr>
      </w:pPr>
      <w:r w:rsidRPr="00B62EEC">
        <w:rPr>
          <w:b/>
          <w:bCs/>
          <w:sz w:val="28"/>
          <w:szCs w:val="28"/>
        </w:rPr>
        <w:t>Competitive Funding Proposal</w:t>
      </w:r>
    </w:p>
    <w:p w14:paraId="3611809E" w14:textId="54135F84" w:rsidR="00DE7FF7" w:rsidRPr="00B62EEC" w:rsidRDefault="00DE7FF7" w:rsidP="00DE7FF7">
      <w:pPr>
        <w:rPr>
          <w:b/>
          <w:bCs/>
          <w:sz w:val="24"/>
          <w:szCs w:val="24"/>
          <w:u w:val="single"/>
        </w:rPr>
      </w:pPr>
      <w:r w:rsidRPr="00B62EEC">
        <w:rPr>
          <w:b/>
          <w:bCs/>
          <w:sz w:val="24"/>
          <w:szCs w:val="24"/>
          <w:u w:val="single"/>
        </w:rPr>
        <w:t>Sample Application</w:t>
      </w:r>
    </w:p>
    <w:p w14:paraId="032404CE" w14:textId="644CD03C" w:rsidR="00DE7FF7" w:rsidRDefault="00DE7FF7" w:rsidP="00DE7FF7">
      <w:r>
        <w:t>This sample application is meant as a tool to assist local applicants applying for funding support through the TA and CMAQ Competitive Funding Proposal. Applications must be completed in the CFP portal, but this sample</w:t>
      </w:r>
      <w:r w:rsidR="5B4A9F14">
        <w:t xml:space="preserve"> may be used to</w:t>
      </w:r>
      <w:r>
        <w:t xml:space="preserve"> compile your answers prior to entering </w:t>
      </w:r>
      <w:r w:rsidR="1754FADE">
        <w:t xml:space="preserve">them </w:t>
      </w:r>
      <w:r>
        <w:t>in the portal.</w:t>
      </w:r>
      <w:r w:rsidR="00971BF2">
        <w:t xml:space="preserve"> Please be mindful that most text boxes in the application portal have a </w:t>
      </w:r>
      <w:proofErr w:type="gramStart"/>
      <w:r w:rsidR="002E0CF0">
        <w:t>1000 character</w:t>
      </w:r>
      <w:proofErr w:type="gramEnd"/>
      <w:r w:rsidR="002E0CF0">
        <w:t xml:space="preserve"> limit.</w:t>
      </w:r>
    </w:p>
    <w:p w14:paraId="3D909DC9" w14:textId="6CCB5762" w:rsidR="06D8E3C9" w:rsidRDefault="06D8E3C9">
      <w:r>
        <w:t>The CFP application is broken into 6 sections:</w:t>
      </w:r>
    </w:p>
    <w:p w14:paraId="747F6347" w14:textId="035E0609" w:rsidR="06D8E3C9" w:rsidRDefault="06D8E3C9" w:rsidP="5D6D4130">
      <w:pPr>
        <w:pStyle w:val="ListParagraph"/>
        <w:numPr>
          <w:ilvl w:val="0"/>
          <w:numId w:val="1"/>
        </w:numPr>
      </w:pPr>
      <w:r>
        <w:t>Applicant Info</w:t>
      </w:r>
    </w:p>
    <w:p w14:paraId="0A806AF1" w14:textId="352BE9D9" w:rsidR="06D8E3C9" w:rsidRDefault="06D8E3C9" w:rsidP="5D6D4130">
      <w:pPr>
        <w:pStyle w:val="ListParagraph"/>
        <w:numPr>
          <w:ilvl w:val="0"/>
          <w:numId w:val="1"/>
        </w:numPr>
      </w:pPr>
      <w:r w:rsidRPr="5D6D4130">
        <w:t>Project Info</w:t>
      </w:r>
    </w:p>
    <w:p w14:paraId="051E42C4" w14:textId="2D271FE1" w:rsidR="06D8E3C9" w:rsidRDefault="06D8E3C9" w:rsidP="5D6D4130">
      <w:pPr>
        <w:pStyle w:val="ListParagraph"/>
        <w:numPr>
          <w:ilvl w:val="0"/>
          <w:numId w:val="1"/>
        </w:numPr>
      </w:pPr>
      <w:r w:rsidRPr="5D6D4130">
        <w:t>Project Location</w:t>
      </w:r>
    </w:p>
    <w:p w14:paraId="065A559B" w14:textId="62976FE4" w:rsidR="06D8E3C9" w:rsidRDefault="06D8E3C9" w:rsidP="5D6D4130">
      <w:pPr>
        <w:pStyle w:val="ListParagraph"/>
        <w:numPr>
          <w:ilvl w:val="0"/>
          <w:numId w:val="1"/>
        </w:numPr>
      </w:pPr>
      <w:r w:rsidRPr="5D6D4130">
        <w:t>Project Funding</w:t>
      </w:r>
    </w:p>
    <w:p w14:paraId="32908673" w14:textId="67733107" w:rsidR="06D8E3C9" w:rsidRDefault="06D8E3C9" w:rsidP="5D6D4130">
      <w:pPr>
        <w:pStyle w:val="ListParagraph"/>
        <w:numPr>
          <w:ilvl w:val="0"/>
          <w:numId w:val="1"/>
        </w:numPr>
      </w:pPr>
      <w:r w:rsidRPr="5D6D4130">
        <w:t>Supporting Plans, Studies and Documentation</w:t>
      </w:r>
    </w:p>
    <w:p w14:paraId="400E40FD" w14:textId="5A1D045D" w:rsidR="06D8E3C9" w:rsidRDefault="06D8E3C9" w:rsidP="5D6D4130">
      <w:pPr>
        <w:pStyle w:val="ListParagraph"/>
        <w:numPr>
          <w:ilvl w:val="0"/>
          <w:numId w:val="1"/>
        </w:numPr>
      </w:pPr>
      <w:r w:rsidRPr="5D6D4130">
        <w:t>Additional Project Info</w:t>
      </w:r>
    </w:p>
    <w:p w14:paraId="69595E2B" w14:textId="4F1061EB" w:rsidR="06D8E3C9" w:rsidRDefault="06D8E3C9">
      <w:r>
        <w:t xml:space="preserve">We have also created a </w:t>
      </w:r>
      <w:hyperlink r:id="rId11" w:history="1">
        <w:r w:rsidRPr="00DC0DC3">
          <w:rPr>
            <w:rStyle w:val="Hyperlink"/>
          </w:rPr>
          <w:t>demonstration video</w:t>
        </w:r>
      </w:hyperlink>
      <w:r>
        <w:t xml:space="preserve"> that </w:t>
      </w:r>
      <w:r w:rsidR="472F1CFF">
        <w:t>walk</w:t>
      </w:r>
      <w:r>
        <w:t xml:space="preserve">s interested applicants </w:t>
      </w:r>
      <w:r w:rsidR="726D753B">
        <w:t xml:space="preserve">through the application </w:t>
      </w:r>
      <w:r>
        <w:t>question by question</w:t>
      </w:r>
      <w:r w:rsidR="2157B167">
        <w:t>.</w:t>
      </w:r>
    </w:p>
    <w:p w14:paraId="64DDD61F" w14:textId="2730CD13" w:rsidR="00635736" w:rsidRPr="002A47E3" w:rsidRDefault="00DE7FF7" w:rsidP="009642F0">
      <w:pPr>
        <w:rPr>
          <w:rStyle w:val="Hyperlink"/>
        </w:rPr>
      </w:pPr>
      <w:r>
        <w:t>To find out i</w:t>
      </w:r>
      <w:r w:rsidR="24F05398">
        <w:t>f</w:t>
      </w:r>
      <w:r>
        <w:t xml:space="preserve"> you are eligible to </w:t>
      </w:r>
      <w:r w:rsidR="004D0A91">
        <w:t>a</w:t>
      </w:r>
      <w:r>
        <w:t xml:space="preserve">pply, please review the eligibility criteria in the </w:t>
      </w:r>
      <w:r w:rsidR="002A47E3">
        <w:fldChar w:fldCharType="begin"/>
      </w:r>
      <w:r w:rsidR="002A47E3">
        <w:instrText>HYPERLINK "https://www.dot.ga.gov/InvestSmart/Documents/CFP/CompFundingProposalOverview.pdf"</w:instrText>
      </w:r>
      <w:r w:rsidR="002A47E3">
        <w:fldChar w:fldCharType="separate"/>
      </w:r>
      <w:r w:rsidRPr="002A47E3">
        <w:rPr>
          <w:rStyle w:val="Hyperlink"/>
        </w:rPr>
        <w:t xml:space="preserve">CFP </w:t>
      </w:r>
      <w:r w:rsidR="009642F0" w:rsidRPr="002A47E3">
        <w:rPr>
          <w:rStyle w:val="Hyperlink"/>
        </w:rPr>
        <w:t>Overview.</w:t>
      </w:r>
    </w:p>
    <w:p w14:paraId="4D3B10DF" w14:textId="003706D4" w:rsidR="00526F89" w:rsidRDefault="002A47E3" w:rsidP="009642F0">
      <w:r>
        <w:fldChar w:fldCharType="end"/>
      </w:r>
      <w:r w:rsidR="00526F89">
        <w:t xml:space="preserve">View the </w:t>
      </w:r>
      <w:hyperlink r:id="rId12" w:history="1">
        <w:r w:rsidR="00526F89" w:rsidRPr="00EE0FC2">
          <w:rPr>
            <w:rStyle w:val="Hyperlink"/>
          </w:rPr>
          <w:t xml:space="preserve">eligibility </w:t>
        </w:r>
        <w:r w:rsidR="00EE0FC2" w:rsidRPr="00EE0FC2">
          <w:rPr>
            <w:rStyle w:val="Hyperlink"/>
          </w:rPr>
          <w:t>map</w:t>
        </w:r>
      </w:hyperlink>
      <w:r w:rsidR="00EE0FC2">
        <w:t xml:space="preserve"> to see what funding is available in your area.</w:t>
      </w:r>
    </w:p>
    <w:p w14:paraId="2FE94D88" w14:textId="19FE5622" w:rsidR="00F57A7A" w:rsidRDefault="4708487A" w:rsidP="009642F0">
      <w:r>
        <w:t xml:space="preserve">For additional information please review the </w:t>
      </w:r>
      <w:hyperlink r:id="rId13" w:history="1">
        <w:r w:rsidRPr="00C66F01">
          <w:rPr>
            <w:rStyle w:val="Hyperlink"/>
          </w:rPr>
          <w:t>CFP webpage</w:t>
        </w:r>
      </w:hyperlink>
      <w:r>
        <w:t xml:space="preserve"> and </w:t>
      </w:r>
      <w:hyperlink r:id="rId14" w:history="1">
        <w:r w:rsidRPr="002A47E3">
          <w:rPr>
            <w:rStyle w:val="Hyperlink"/>
          </w:rPr>
          <w:t>FAQs.</w:t>
        </w:r>
      </w:hyperlink>
    </w:p>
    <w:p w14:paraId="4F7CE8DD" w14:textId="77777777" w:rsidR="009642F0" w:rsidRDefault="009642F0" w:rsidP="009642F0"/>
    <w:p w14:paraId="02602245" w14:textId="35379C6A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3CA7A313" w14:textId="130CF573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75E41FFA" w14:textId="0634B1FF" w:rsidR="5D6D4130" w:rsidRDefault="5D6D4130" w:rsidP="5D6D4130">
      <w:pPr>
        <w:rPr>
          <w:b/>
          <w:bCs/>
          <w:color w:val="283180"/>
          <w:sz w:val="28"/>
          <w:szCs w:val="28"/>
        </w:rPr>
      </w:pPr>
    </w:p>
    <w:p w14:paraId="6245E86C" w14:textId="77777777" w:rsidR="00EE0FC2" w:rsidRDefault="00EE0FC2" w:rsidP="009642F0">
      <w:pPr>
        <w:rPr>
          <w:b/>
          <w:bCs/>
          <w:color w:val="283180"/>
          <w:sz w:val="28"/>
          <w:szCs w:val="28"/>
        </w:rPr>
      </w:pPr>
    </w:p>
    <w:p w14:paraId="07BDA87B" w14:textId="06897479" w:rsidR="009642F0" w:rsidRDefault="009642F0" w:rsidP="009642F0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lastRenderedPageBreak/>
        <w:t>Section 1: Applicant Info</w:t>
      </w:r>
    </w:p>
    <w:p w14:paraId="5CBDC84E" w14:textId="1647F9C1" w:rsidR="00F25CD4" w:rsidRPr="00900D66" w:rsidRDefault="009642F0" w:rsidP="00900D66">
      <w:pPr>
        <w:pStyle w:val="ListParagraph"/>
        <w:numPr>
          <w:ilvl w:val="1"/>
          <w:numId w:val="12"/>
        </w:numPr>
        <w:rPr>
          <w:b/>
          <w:color w:val="000000" w:themeColor="text1"/>
        </w:rPr>
      </w:pPr>
      <w:bookmarkStart w:id="0" w:name="_Hlk208306744"/>
      <w:r w:rsidRPr="00900D66">
        <w:rPr>
          <w:b/>
          <w:color w:val="000000" w:themeColor="text1"/>
        </w:rPr>
        <w:t>Project Name</w:t>
      </w:r>
      <w:bookmarkEnd w:id="0"/>
      <w:r w:rsidRPr="00900D66">
        <w:rPr>
          <w:b/>
          <w:color w:val="000000" w:themeColor="text1"/>
        </w:rPr>
        <w:t xml:space="preserve"> </w:t>
      </w:r>
    </w:p>
    <w:p w14:paraId="1BCE2CA4" w14:textId="047F9C32" w:rsidR="009642F0" w:rsidRPr="00F50DAC" w:rsidRDefault="00000000" w:rsidP="00900D66">
      <w:pPr>
        <w:ind w:firstLine="720"/>
        <w:rPr>
          <w:bCs/>
          <w:sz w:val="26"/>
        </w:rPr>
      </w:pPr>
      <w:sdt>
        <w:sdtPr>
          <w:rPr>
            <w:b/>
            <w:color w:val="BC3D23"/>
            <w:sz w:val="26"/>
          </w:rPr>
          <w:id w:val="1633448090"/>
          <w:placeholder>
            <w:docPart w:val="9EABE62521DF41C4B9B2FA4027CD1BE0"/>
          </w:placeholder>
          <w:showingPlcHdr/>
        </w:sdtPr>
        <w:sdtEndPr>
          <w:rPr>
            <w:b w:val="0"/>
            <w:bCs/>
            <w:color w:val="auto"/>
          </w:rPr>
        </w:sdtEndPr>
        <w:sdtContent>
          <w:r w:rsidR="00F50DAC" w:rsidRPr="008C5E56">
            <w:rPr>
              <w:rStyle w:val="PlaceholderText"/>
            </w:rPr>
            <w:t>Click or tap here to enter text.</w:t>
          </w:r>
        </w:sdtContent>
      </w:sdt>
    </w:p>
    <w:p w14:paraId="7AF0BF71" w14:textId="77777777" w:rsidR="009530D7" w:rsidRDefault="009530D7" w:rsidP="009642F0">
      <w:pPr>
        <w:rPr>
          <w:b/>
          <w:bCs/>
        </w:rPr>
      </w:pPr>
      <w:bookmarkStart w:id="1" w:name="_Hlk208306772"/>
    </w:p>
    <w:p w14:paraId="49ECFDBE" w14:textId="420725E7" w:rsidR="009642F0" w:rsidRPr="00900D66" w:rsidRDefault="009642F0" w:rsidP="00900D66">
      <w:pPr>
        <w:pStyle w:val="ListParagraph"/>
        <w:numPr>
          <w:ilvl w:val="1"/>
          <w:numId w:val="12"/>
        </w:numPr>
        <w:rPr>
          <w:b/>
          <w:bCs/>
        </w:rPr>
      </w:pPr>
      <w:r w:rsidRPr="00900D66">
        <w:rPr>
          <w:b/>
          <w:bCs/>
        </w:rPr>
        <w:t>Project Applicant Name</w:t>
      </w:r>
    </w:p>
    <w:p w14:paraId="4166BB6A" w14:textId="720AA90D" w:rsidR="009642F0" w:rsidRDefault="00000000" w:rsidP="00900D66">
      <w:pPr>
        <w:ind w:firstLine="720"/>
        <w:rPr>
          <w:b/>
          <w:bCs/>
        </w:rPr>
      </w:pPr>
      <w:sdt>
        <w:sdtPr>
          <w:rPr>
            <w:b/>
            <w:bCs/>
          </w:rPr>
          <w:id w:val="769506154"/>
          <w:placeholder>
            <w:docPart w:val="7E82EAB6CEAA407B84393CD4DB16651D"/>
          </w:placeholder>
          <w:showingPlcHdr/>
        </w:sdtPr>
        <w:sdtContent>
          <w:r w:rsidR="00900D66" w:rsidRPr="008C5E56">
            <w:rPr>
              <w:rStyle w:val="PlaceholderText"/>
            </w:rPr>
            <w:t>Click or tap here to enter text.</w:t>
          </w:r>
        </w:sdtContent>
      </w:sdt>
    </w:p>
    <w:p w14:paraId="58B9718B" w14:textId="77777777" w:rsidR="009642F0" w:rsidRDefault="009642F0" w:rsidP="009642F0">
      <w:pPr>
        <w:rPr>
          <w:b/>
          <w:bCs/>
        </w:rPr>
      </w:pPr>
    </w:p>
    <w:p w14:paraId="72F52B77" w14:textId="511CC91D" w:rsidR="009642F0" w:rsidRPr="00900D66" w:rsidRDefault="009642F0" w:rsidP="00900D66">
      <w:pPr>
        <w:pStyle w:val="ListParagraph"/>
        <w:numPr>
          <w:ilvl w:val="1"/>
          <w:numId w:val="12"/>
        </w:numPr>
        <w:rPr>
          <w:b/>
          <w:bCs/>
        </w:rPr>
      </w:pPr>
      <w:r w:rsidRPr="00900D66">
        <w:rPr>
          <w:b/>
          <w:bCs/>
        </w:rPr>
        <w:t>Applicant Phone Number</w:t>
      </w:r>
    </w:p>
    <w:sdt>
      <w:sdtPr>
        <w:rPr>
          <w:b/>
          <w:bCs/>
        </w:rPr>
        <w:id w:val="-633488182"/>
        <w:placeholder>
          <w:docPart w:val="8BCAF8DA10264E3283FB337925C242D2"/>
        </w:placeholder>
        <w:showingPlcHdr/>
      </w:sdtPr>
      <w:sdtContent>
        <w:p w14:paraId="33CDD898" w14:textId="56A4E662" w:rsidR="009642F0" w:rsidRDefault="00900D66" w:rsidP="00900D66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599B7A1E" w14:textId="77777777" w:rsidR="009642F0" w:rsidRDefault="009642F0" w:rsidP="009642F0">
      <w:pPr>
        <w:rPr>
          <w:b/>
          <w:bCs/>
        </w:rPr>
      </w:pPr>
    </w:p>
    <w:p w14:paraId="1DF83E46" w14:textId="7A6B5655" w:rsidR="009642F0" w:rsidRPr="00900D66" w:rsidRDefault="009642F0" w:rsidP="00900D66">
      <w:pPr>
        <w:pStyle w:val="ListParagraph"/>
        <w:numPr>
          <w:ilvl w:val="1"/>
          <w:numId w:val="12"/>
        </w:numPr>
        <w:rPr>
          <w:b/>
          <w:bCs/>
        </w:rPr>
      </w:pPr>
      <w:r w:rsidRPr="00900D66">
        <w:rPr>
          <w:b/>
          <w:bCs/>
        </w:rPr>
        <w:t>Applicant Email Address</w:t>
      </w:r>
    </w:p>
    <w:sdt>
      <w:sdtPr>
        <w:rPr>
          <w:b/>
          <w:bCs/>
        </w:rPr>
        <w:id w:val="-1564413480"/>
        <w:placeholder>
          <w:docPart w:val="C4DC1E6651E84BD88FAE64EE06B8F1D0"/>
        </w:placeholder>
        <w:showingPlcHdr/>
      </w:sdtPr>
      <w:sdtContent>
        <w:p w14:paraId="30232581" w14:textId="48AF4D05" w:rsidR="009642F0" w:rsidRPr="009642F0" w:rsidRDefault="00900D66" w:rsidP="00900D66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30120AA8" w14:textId="77777777" w:rsidR="009642F0" w:rsidRDefault="009642F0" w:rsidP="009642F0">
      <w:pPr>
        <w:rPr>
          <w:b/>
          <w:bCs/>
        </w:rPr>
      </w:pPr>
    </w:p>
    <w:p w14:paraId="427597FF" w14:textId="3291DC9D" w:rsidR="009642F0" w:rsidRPr="00F57A7A" w:rsidRDefault="009642F0" w:rsidP="00F57A7A">
      <w:pPr>
        <w:pStyle w:val="ListParagraph"/>
        <w:numPr>
          <w:ilvl w:val="1"/>
          <w:numId w:val="12"/>
        </w:numPr>
        <w:rPr>
          <w:b/>
          <w:bCs/>
        </w:rPr>
      </w:pPr>
      <w:r w:rsidRPr="00F57A7A">
        <w:rPr>
          <w:b/>
          <w:bCs/>
        </w:rPr>
        <w:t>What type of agency are applying on behalf of?</w:t>
      </w:r>
    </w:p>
    <w:sdt>
      <w:sdtPr>
        <w:rPr>
          <w:b/>
          <w:bCs/>
        </w:rPr>
        <w:id w:val="1232892738"/>
        <w:placeholder>
          <w:docPart w:val="F0EF4D30136043AEA3F4F49A28CF2AC4"/>
        </w:placeholder>
        <w:showingPlcHdr/>
        <w:dropDownList>
          <w:listItem w:value="Choose an item."/>
          <w:listItem w:displayText="City" w:value="City"/>
          <w:listItem w:displayText="County" w:value="County"/>
          <w:listItem w:displayText="Other" w:value="Other"/>
        </w:dropDownList>
      </w:sdtPr>
      <w:sdtContent>
        <w:p w14:paraId="774A7CA0" w14:textId="1D2E9C36" w:rsidR="009642F0" w:rsidRPr="009642F0" w:rsidRDefault="009642F0" w:rsidP="00F57A7A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Choose an item.</w:t>
          </w:r>
        </w:p>
      </w:sdtContent>
    </w:sdt>
    <w:p w14:paraId="383D653D" w14:textId="77777777" w:rsidR="009642F0" w:rsidRPr="009642F0" w:rsidRDefault="009642F0" w:rsidP="009642F0">
      <w:pPr>
        <w:rPr>
          <w:b/>
          <w:bCs/>
        </w:rPr>
      </w:pPr>
    </w:p>
    <w:bookmarkEnd w:id="1"/>
    <w:p w14:paraId="68EC9DB0" w14:textId="4568FCFE" w:rsidR="009642F0" w:rsidRPr="0040204A" w:rsidRDefault="0040204A" w:rsidP="0040204A">
      <w:pPr>
        <w:rPr>
          <w:b/>
          <w:bCs/>
        </w:rPr>
      </w:pPr>
      <w:r>
        <w:rPr>
          <w:b/>
          <w:bCs/>
        </w:rPr>
        <w:t>1.5.a</w:t>
      </w:r>
      <w:r w:rsidR="00925781">
        <w:rPr>
          <w:b/>
          <w:bCs/>
        </w:rPr>
        <w:t>.</w:t>
      </w:r>
      <w:r w:rsidR="00925781">
        <w:rPr>
          <w:b/>
          <w:bCs/>
        </w:rPr>
        <w:tab/>
      </w:r>
      <w:r w:rsidR="009642F0" w:rsidRPr="0040204A">
        <w:rPr>
          <w:b/>
          <w:bCs/>
        </w:rPr>
        <w:t>Name of City</w:t>
      </w:r>
      <w:r w:rsidR="00635736" w:rsidRPr="0040204A">
        <w:rPr>
          <w:b/>
          <w:bCs/>
        </w:rPr>
        <w:t>, County or Organization</w:t>
      </w:r>
    </w:p>
    <w:sdt>
      <w:sdtPr>
        <w:rPr>
          <w:b/>
          <w:bCs/>
        </w:rPr>
        <w:id w:val="1899620375"/>
        <w:placeholder>
          <w:docPart w:val="68B55DD1A1914ABABCD37CE39D3E84AF"/>
        </w:placeholder>
        <w:showingPlcHdr/>
      </w:sdtPr>
      <w:sdtContent>
        <w:p w14:paraId="3CE9C52E" w14:textId="7D078818" w:rsidR="00635736" w:rsidRDefault="00F57A7A" w:rsidP="00F57A7A">
          <w:pPr>
            <w:ind w:left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27EFE206" w14:textId="77777777" w:rsidR="009530D7" w:rsidRDefault="009530D7" w:rsidP="009642F0">
      <w:pPr>
        <w:rPr>
          <w:b/>
          <w:bCs/>
        </w:rPr>
      </w:pPr>
    </w:p>
    <w:p w14:paraId="43EEEC5C" w14:textId="59C3A03F" w:rsidR="00635736" w:rsidRPr="00F57A7A" w:rsidRDefault="00635736" w:rsidP="00F57A7A">
      <w:pPr>
        <w:pStyle w:val="ListParagraph"/>
        <w:numPr>
          <w:ilvl w:val="1"/>
          <w:numId w:val="12"/>
        </w:numPr>
        <w:rPr>
          <w:b/>
          <w:bCs/>
        </w:rPr>
      </w:pPr>
      <w:r w:rsidRPr="00F57A7A">
        <w:rPr>
          <w:b/>
          <w:bCs/>
        </w:rPr>
        <w:t>What is your area population?</w:t>
      </w:r>
    </w:p>
    <w:sdt>
      <w:sdtPr>
        <w:rPr>
          <w:b/>
          <w:bCs/>
        </w:rPr>
        <w:id w:val="-2063002015"/>
        <w:placeholder>
          <w:docPart w:val="2B67E30B53274D9D89EFF8EE37477403"/>
        </w:placeholder>
        <w:showingPlcHdr/>
        <w:dropDownList>
          <w:listItem w:value="Choose an item."/>
          <w:listItem w:displayText="Less than 5,000" w:value="Less than 5,000"/>
          <w:listItem w:displayText="5,000 to 49,999" w:value="5,000 to 49,999"/>
          <w:listItem w:displayText="50,000 to 200,000" w:value="50,000 to 200,000"/>
          <w:listItem w:displayText="More than 200,000" w:value="More than 200,000"/>
          <w:listItem w:displayText="Unknown" w:value="Unknown"/>
        </w:dropDownList>
      </w:sdtPr>
      <w:sdtContent>
        <w:p w14:paraId="74DCC5C4" w14:textId="65CE337C" w:rsidR="00635736" w:rsidRDefault="009530D7" w:rsidP="00F57A7A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Choose an item.</w:t>
          </w:r>
        </w:p>
      </w:sdtContent>
    </w:sdt>
    <w:p w14:paraId="2BBFB1A7" w14:textId="77777777" w:rsidR="009530D7" w:rsidRDefault="009530D7" w:rsidP="009642F0">
      <w:pPr>
        <w:rPr>
          <w:b/>
          <w:bCs/>
        </w:rPr>
      </w:pPr>
    </w:p>
    <w:p w14:paraId="7BD029A1" w14:textId="167FD9AE" w:rsidR="00635736" w:rsidRDefault="00635736" w:rsidP="00925781">
      <w:pPr>
        <w:pStyle w:val="ListParagraph"/>
        <w:numPr>
          <w:ilvl w:val="1"/>
          <w:numId w:val="12"/>
        </w:numPr>
      </w:pPr>
      <w:r w:rsidRPr="00925781">
        <w:rPr>
          <w:b/>
          <w:bCs/>
        </w:rPr>
        <w:t xml:space="preserve">Does any part of your project fall outside of your local jurisdiction </w:t>
      </w:r>
      <w:r>
        <w:t>(If yes, you will be asked to provide documentation of support from impacted jurisdictions)</w:t>
      </w:r>
    </w:p>
    <w:p w14:paraId="47D47569" w14:textId="429075C8" w:rsidR="00BE2653" w:rsidRPr="00BE2653" w:rsidRDefault="00000000" w:rsidP="00925781">
      <w:pPr>
        <w:ind w:firstLine="720"/>
      </w:pPr>
      <w:sdt>
        <w:sdtPr>
          <w:rPr>
            <w:b/>
            <w:bCs/>
          </w:rPr>
          <w:id w:val="1623735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578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7294534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066F3089" w14:textId="77777777" w:rsidR="002E0CF0" w:rsidRDefault="002E0CF0" w:rsidP="009642F0">
      <w:pPr>
        <w:rPr>
          <w:b/>
          <w:color w:val="283180"/>
          <w:sz w:val="28"/>
        </w:rPr>
      </w:pPr>
    </w:p>
    <w:p w14:paraId="31674A2F" w14:textId="3BA00F13" w:rsidR="00677035" w:rsidRPr="00677035" w:rsidRDefault="00677035" w:rsidP="009642F0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lastRenderedPageBreak/>
        <w:t>Section 2: Project Info</w:t>
      </w:r>
    </w:p>
    <w:p w14:paraId="0F393452" w14:textId="77777777" w:rsidR="00635736" w:rsidRDefault="00635736" w:rsidP="009642F0"/>
    <w:p w14:paraId="786BF648" w14:textId="72786962" w:rsidR="009530D7" w:rsidRDefault="00DC66D3" w:rsidP="009642F0">
      <w:r>
        <w:rPr>
          <w:b/>
          <w:bCs/>
        </w:rPr>
        <w:t xml:space="preserve">2.1. </w:t>
      </w:r>
      <w:r>
        <w:rPr>
          <w:b/>
          <w:bCs/>
        </w:rPr>
        <w:tab/>
      </w:r>
      <w:r w:rsidR="00635736">
        <w:rPr>
          <w:b/>
          <w:bCs/>
        </w:rPr>
        <w:t xml:space="preserve">Choose a Primary Project Type </w:t>
      </w:r>
      <w:r w:rsidR="00635736">
        <w:t>(in the application you will be asked to also identify additional detail on the project sub-type and project category associated with your project type selection)</w:t>
      </w:r>
    </w:p>
    <w:sdt>
      <w:sdtPr>
        <w:id w:val="-2090763218"/>
        <w:placeholder>
          <w:docPart w:val="B9F39DC094654F009BED3D1D9454F10D"/>
        </w:placeholder>
        <w:showingPlcHdr/>
        <w:dropDownList>
          <w:listItem w:value="Choose an item."/>
          <w:listItem w:displayText="Roadway" w:value="Roadway"/>
          <w:listItem w:displayText="Transit" w:value="Transit"/>
          <w:listItem w:displayText="Bike and Pedestrian" w:value="Bike and Pedestrian"/>
          <w:listItem w:displayText="Intermodal" w:value="Intermodal"/>
          <w:listItem w:displayText="Mobility Services" w:value="Mobility Services"/>
          <w:listItem w:displayText="Technology/Innovation" w:value="Technology/Innovation"/>
        </w:dropDownList>
      </w:sdtPr>
      <w:sdtContent>
        <w:p w14:paraId="53A65D1E" w14:textId="2E436BD9" w:rsidR="009530D7" w:rsidRPr="00635736" w:rsidRDefault="009530D7" w:rsidP="00DC66D3">
          <w:pPr>
            <w:ind w:firstLine="720"/>
          </w:pPr>
          <w:r w:rsidRPr="008C5E56">
            <w:rPr>
              <w:rStyle w:val="PlaceholderText"/>
            </w:rPr>
            <w:t>Choose an item.</w:t>
          </w:r>
        </w:p>
      </w:sdtContent>
    </w:sdt>
    <w:p w14:paraId="58A52770" w14:textId="77777777" w:rsidR="00635736" w:rsidRDefault="00635736" w:rsidP="009642F0">
      <w:pPr>
        <w:rPr>
          <w:b/>
          <w:bCs/>
        </w:rPr>
      </w:pPr>
    </w:p>
    <w:p w14:paraId="7C8CB885" w14:textId="69AEF9D4" w:rsidR="00635736" w:rsidRDefault="00460F5A" w:rsidP="009642F0">
      <w:r>
        <w:rPr>
          <w:b/>
          <w:bCs/>
        </w:rPr>
        <w:t xml:space="preserve">2.2. </w:t>
      </w:r>
      <w:r>
        <w:rPr>
          <w:b/>
          <w:bCs/>
        </w:rPr>
        <w:tab/>
      </w:r>
      <w:r w:rsidR="00635736">
        <w:rPr>
          <w:b/>
          <w:bCs/>
        </w:rPr>
        <w:t>Choose a Secondary Project Type</w:t>
      </w:r>
      <w:r w:rsidR="00635736">
        <w:t xml:space="preserve"> (if applicable)</w:t>
      </w:r>
    </w:p>
    <w:sdt>
      <w:sdtPr>
        <w:id w:val="-527647143"/>
        <w:placeholder>
          <w:docPart w:val="B0E05AF3E30E4344ADFAD57C2B6034BB"/>
        </w:placeholder>
        <w:showingPlcHdr/>
        <w:dropDownList>
          <w:listItem w:value="Choose an item."/>
          <w:listItem w:displayText="Roadway" w:value="Roadway"/>
          <w:listItem w:displayText="Transit" w:value="Transit"/>
          <w:listItem w:displayText="Bike and Pedestrian" w:value="Bike and Pedestrian"/>
          <w:listItem w:displayText="Intermodal" w:value="Intermodal"/>
          <w:listItem w:displayText="Mobility Services" w:value="Mobility Services"/>
          <w:listItem w:displayText="Technology/Innovation" w:value="Technology/Innovation"/>
        </w:dropDownList>
      </w:sdtPr>
      <w:sdtContent>
        <w:p w14:paraId="3EDD5128" w14:textId="28E8FD15" w:rsidR="009530D7" w:rsidRPr="009530D7" w:rsidRDefault="009530D7" w:rsidP="00460F5A">
          <w:pPr>
            <w:ind w:firstLine="720"/>
          </w:pPr>
          <w:r w:rsidRPr="008C5E56">
            <w:rPr>
              <w:rStyle w:val="PlaceholderText"/>
            </w:rPr>
            <w:t>Choose an item.</w:t>
          </w:r>
        </w:p>
      </w:sdtContent>
    </w:sdt>
    <w:p w14:paraId="26ADCC45" w14:textId="77777777" w:rsidR="00635736" w:rsidRDefault="00635736" w:rsidP="009642F0"/>
    <w:p w14:paraId="43DED96D" w14:textId="79B8BA6C" w:rsidR="00635736" w:rsidRDefault="00460F5A" w:rsidP="009642F0">
      <w:r>
        <w:rPr>
          <w:b/>
          <w:bCs/>
        </w:rPr>
        <w:t>2.3.</w:t>
      </w:r>
      <w:r>
        <w:rPr>
          <w:b/>
          <w:bCs/>
        </w:rPr>
        <w:tab/>
      </w:r>
      <w:r w:rsidR="00635736">
        <w:rPr>
          <w:b/>
          <w:bCs/>
        </w:rPr>
        <w:t xml:space="preserve">Enter Roadway Description </w:t>
      </w:r>
      <w:r w:rsidR="00635736">
        <w:t xml:space="preserve">(reference </w:t>
      </w:r>
      <w:hyperlink r:id="rId15" w:history="1">
        <w:r w:rsidR="00635736" w:rsidRPr="00733F2D">
          <w:rPr>
            <w:rStyle w:val="Hyperlink"/>
          </w:rPr>
          <w:t>GDOT’s roadway functional classification map</w:t>
        </w:r>
      </w:hyperlink>
      <w:r w:rsidR="00635736">
        <w:t xml:space="preserve"> for help identifying the proper description)</w:t>
      </w:r>
      <w:r w:rsidR="00B45370">
        <w:t xml:space="preserve"> – If you choose “other” you will be asked to provide a description of the corridor characteristics.</w:t>
      </w:r>
    </w:p>
    <w:p w14:paraId="125734C6" w14:textId="369045F4" w:rsidR="00635736" w:rsidRDefault="00635736" w:rsidP="009642F0">
      <w:r w:rsidRPr="00635736">
        <w:t>(select all that apply)</w:t>
      </w:r>
    </w:p>
    <w:p w14:paraId="30BA40B8" w14:textId="393B60E1" w:rsidR="009530D7" w:rsidRDefault="00000000" w:rsidP="009642F0">
      <w:sdt>
        <w:sdtPr>
          <w:id w:val="80037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0D7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Principal Arterial</w:t>
      </w:r>
      <w:r w:rsidR="009530D7">
        <w:tab/>
      </w:r>
      <w:sdt>
        <w:sdtPr>
          <w:id w:val="188815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Minor Arterial</w:t>
      </w:r>
      <w:r w:rsidR="009530D7">
        <w:tab/>
      </w:r>
      <w:r w:rsidR="009530D7">
        <w:tab/>
      </w:r>
      <w:sdt>
        <w:sdtPr>
          <w:id w:val="-470370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Major Collector</w:t>
      </w:r>
    </w:p>
    <w:p w14:paraId="37F4D8C5" w14:textId="42F77E05" w:rsidR="009530D7" w:rsidRDefault="00000000" w:rsidP="009642F0">
      <w:sdt>
        <w:sdtPr>
          <w:id w:val="1280529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Minor Collector</w:t>
      </w:r>
      <w:r w:rsidR="009530D7">
        <w:tab/>
      </w:r>
      <w:sdt>
        <w:sdtPr>
          <w:id w:val="162052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Local Road</w:t>
      </w:r>
      <w:r w:rsidR="009530D7">
        <w:tab/>
      </w:r>
      <w:r w:rsidR="009530D7">
        <w:tab/>
      </w:r>
      <w:sdt>
        <w:sdtPr>
          <w:id w:val="263575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9530D7">
        <w:tab/>
        <w:t>State Route</w:t>
      </w:r>
    </w:p>
    <w:p w14:paraId="617BF6D2" w14:textId="77777777" w:rsidR="00B45370" w:rsidRDefault="00000000" w:rsidP="009642F0">
      <w:sdt>
        <w:sdtPr>
          <w:id w:val="-1057851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Designated Evacuation Route</w:t>
      </w:r>
      <w:r w:rsidR="00B45370">
        <w:tab/>
      </w:r>
      <w:r w:rsidR="00C6686E">
        <w:tab/>
      </w:r>
      <w:sdt>
        <w:sdtPr>
          <w:id w:val="1895687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National Highway System (NHS)</w:t>
      </w:r>
    </w:p>
    <w:p w14:paraId="2C4DD556" w14:textId="43BDDB3A" w:rsidR="00C6686E" w:rsidRDefault="00000000" w:rsidP="009642F0">
      <w:sdt>
        <w:sdtPr>
          <w:id w:val="-205946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5370">
            <w:rPr>
              <w:rFonts w:ascii="MS Gothic" w:eastAsia="MS Gothic" w:hAnsi="MS Gothic" w:hint="eastAsia"/>
            </w:rPr>
            <w:t>☐</w:t>
          </w:r>
        </w:sdtContent>
      </w:sdt>
      <w:r w:rsidR="00B45370">
        <w:tab/>
        <w:t>Other</w:t>
      </w:r>
      <w:r w:rsidR="00B45370">
        <w:tab/>
      </w:r>
      <w:r w:rsidR="00B45370">
        <w:tab/>
      </w:r>
    </w:p>
    <w:p w14:paraId="26CF51D1" w14:textId="77777777" w:rsidR="00635736" w:rsidRDefault="00635736" w:rsidP="009642F0"/>
    <w:p w14:paraId="7996C926" w14:textId="57C7E70D" w:rsidR="00635736" w:rsidRDefault="00460F5A" w:rsidP="009642F0">
      <w:r>
        <w:rPr>
          <w:b/>
          <w:bCs/>
        </w:rPr>
        <w:t>2.4.</w:t>
      </w:r>
      <w:r>
        <w:rPr>
          <w:b/>
          <w:bCs/>
        </w:rPr>
        <w:tab/>
      </w:r>
      <w:r w:rsidR="00635736">
        <w:rPr>
          <w:b/>
          <w:bCs/>
        </w:rPr>
        <w:t xml:space="preserve">Project Description – provide a detailed description of your proposed project </w:t>
      </w:r>
      <w:r w:rsidR="00635736">
        <w:t>(purpose and anticipates project outcomes, project boundaries, etc.)</w:t>
      </w:r>
    </w:p>
    <w:sdt>
      <w:sdtPr>
        <w:id w:val="1131831856"/>
        <w:placeholder>
          <w:docPart w:val="DefaultPlaceholder_-1854013440"/>
        </w:placeholder>
        <w:showingPlcHdr/>
      </w:sdtPr>
      <w:sdtContent>
        <w:p w14:paraId="0A0083A7" w14:textId="284A4739" w:rsidR="00C6686E" w:rsidRDefault="00C6686E" w:rsidP="009642F0">
          <w:r w:rsidRPr="008C5E56">
            <w:rPr>
              <w:rStyle w:val="PlaceholderText"/>
            </w:rPr>
            <w:t>Click or tap here to enter text.</w:t>
          </w:r>
        </w:p>
      </w:sdtContent>
    </w:sdt>
    <w:p w14:paraId="7EDFC35A" w14:textId="77777777" w:rsidR="00635736" w:rsidRDefault="00635736" w:rsidP="009642F0"/>
    <w:p w14:paraId="320277AD" w14:textId="7ACB95AC" w:rsidR="00635736" w:rsidRDefault="00460F5A" w:rsidP="009642F0">
      <w:r>
        <w:rPr>
          <w:b/>
          <w:bCs/>
        </w:rPr>
        <w:t>2.5.</w:t>
      </w:r>
      <w:r>
        <w:rPr>
          <w:b/>
          <w:bCs/>
        </w:rPr>
        <w:tab/>
      </w:r>
      <w:r w:rsidR="00635736">
        <w:rPr>
          <w:b/>
          <w:bCs/>
        </w:rPr>
        <w:t xml:space="preserve">Include local, TIP or GDOT project identification number </w:t>
      </w:r>
      <w:r w:rsidR="00635736">
        <w:t>(if applicable)</w:t>
      </w:r>
    </w:p>
    <w:sdt>
      <w:sdtPr>
        <w:id w:val="1709830412"/>
        <w:placeholder>
          <w:docPart w:val="DefaultPlaceholder_-1854013440"/>
        </w:placeholder>
        <w:showingPlcHdr/>
      </w:sdtPr>
      <w:sdtContent>
        <w:p w14:paraId="7A236A64" w14:textId="6BE3E92B" w:rsidR="00C6686E" w:rsidRDefault="00C6686E" w:rsidP="009642F0">
          <w:r w:rsidRPr="008C5E56">
            <w:rPr>
              <w:rStyle w:val="PlaceholderText"/>
            </w:rPr>
            <w:t>Click or tap here to enter text.</w:t>
          </w:r>
        </w:p>
      </w:sdtContent>
    </w:sdt>
    <w:p w14:paraId="5680FC1F" w14:textId="77777777" w:rsidR="00635736" w:rsidRDefault="00635736" w:rsidP="009642F0"/>
    <w:p w14:paraId="34FBFA92" w14:textId="1DE98E49" w:rsidR="00635736" w:rsidRDefault="00F12955" w:rsidP="009642F0">
      <w:pPr>
        <w:rPr>
          <w:b/>
          <w:bCs/>
        </w:rPr>
      </w:pPr>
      <w:r>
        <w:rPr>
          <w:b/>
          <w:bCs/>
        </w:rPr>
        <w:t>2.6.</w:t>
      </w:r>
      <w:r>
        <w:rPr>
          <w:b/>
          <w:bCs/>
        </w:rPr>
        <w:tab/>
      </w:r>
      <w:r w:rsidR="00635736">
        <w:rPr>
          <w:b/>
          <w:bCs/>
        </w:rPr>
        <w:t>Has any work been completed for your proposed project?</w:t>
      </w:r>
    </w:p>
    <w:p w14:paraId="0D26C1DA" w14:textId="35A4C5FF" w:rsidR="00C6686E" w:rsidRPr="00C6686E" w:rsidRDefault="00000000" w:rsidP="00F12955">
      <w:pPr>
        <w:ind w:firstLine="720"/>
      </w:pPr>
      <w:sdt>
        <w:sdtPr>
          <w:rPr>
            <w:b/>
            <w:bCs/>
          </w:rPr>
          <w:id w:val="1571160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2955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F12955">
        <w:rPr>
          <w:b/>
          <w:bCs/>
        </w:rPr>
        <w:tab/>
      </w:r>
      <w:r w:rsidR="00F12955">
        <w:t>Yes</w:t>
      </w:r>
      <w:r w:rsidR="00F12955">
        <w:tab/>
      </w:r>
      <w:sdt>
        <w:sdtPr>
          <w:id w:val="1696646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2955">
            <w:rPr>
              <w:rFonts w:ascii="MS Gothic" w:eastAsia="MS Gothic" w:hAnsi="MS Gothic" w:hint="eastAsia"/>
            </w:rPr>
            <w:t>☐</w:t>
          </w:r>
        </w:sdtContent>
      </w:sdt>
      <w:r w:rsidR="00F12955">
        <w:tab/>
        <w:t>No</w:t>
      </w:r>
    </w:p>
    <w:p w14:paraId="66020538" w14:textId="77777777" w:rsidR="00635736" w:rsidRDefault="00635736" w:rsidP="009642F0">
      <w:pPr>
        <w:rPr>
          <w:b/>
          <w:bCs/>
        </w:rPr>
      </w:pPr>
    </w:p>
    <w:p w14:paraId="6A7FA1A6" w14:textId="2E8243EE" w:rsidR="00635736" w:rsidRDefault="00F12955" w:rsidP="009642F0">
      <w:r>
        <w:rPr>
          <w:b/>
          <w:bCs/>
        </w:rPr>
        <w:t>2.6.a</w:t>
      </w:r>
      <w:r w:rsidR="001E4122">
        <w:rPr>
          <w:b/>
          <w:bCs/>
        </w:rPr>
        <w:t>.</w:t>
      </w:r>
      <w:r w:rsidR="001E4122">
        <w:rPr>
          <w:b/>
          <w:bCs/>
        </w:rPr>
        <w:tab/>
      </w:r>
      <w:r w:rsidR="00635736">
        <w:rPr>
          <w:b/>
          <w:bCs/>
        </w:rPr>
        <w:t xml:space="preserve">Have you completed a scoping study for this project? </w:t>
      </w:r>
      <w:r w:rsidR="00635736">
        <w:t xml:space="preserve">(if yes, you will be asked to </w:t>
      </w:r>
      <w:r w:rsidR="00677035">
        <w:t>upload scoping study documentation</w:t>
      </w:r>
      <w:r w:rsidR="007F019C">
        <w:t xml:space="preserve"> and indicate the date this was completed</w:t>
      </w:r>
      <w:r w:rsidR="00677035">
        <w:t>).</w:t>
      </w:r>
    </w:p>
    <w:p w14:paraId="1A0DFB51" w14:textId="77777777" w:rsidR="00BE2653" w:rsidRPr="00BE2653" w:rsidRDefault="00000000" w:rsidP="001E4122">
      <w:pPr>
        <w:ind w:firstLine="720"/>
      </w:pPr>
      <w:sdt>
        <w:sdtPr>
          <w:rPr>
            <w:b/>
            <w:bCs/>
          </w:rPr>
          <w:id w:val="-8536490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211954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1F69F0C1" w14:textId="77777777" w:rsidR="00677035" w:rsidRDefault="00677035" w:rsidP="009642F0"/>
    <w:p w14:paraId="174AE4C1" w14:textId="1C4D44B0" w:rsidR="00677035" w:rsidRDefault="001E4122" w:rsidP="009642F0">
      <w:r>
        <w:rPr>
          <w:b/>
          <w:bCs/>
        </w:rPr>
        <w:t>2.6.b.</w:t>
      </w:r>
      <w:r>
        <w:rPr>
          <w:b/>
          <w:bCs/>
        </w:rPr>
        <w:tab/>
      </w:r>
      <w:r w:rsidR="00677035">
        <w:rPr>
          <w:b/>
          <w:bCs/>
        </w:rPr>
        <w:t xml:space="preserve">Have you completed any development phase work on the project? </w:t>
      </w:r>
      <w:r w:rsidR="00677035">
        <w:t>(this could include design, right-of-way acquisition, utilities, stakeholder coordination, etc.)</w:t>
      </w:r>
    </w:p>
    <w:p w14:paraId="53D05309" w14:textId="33E509EE" w:rsidR="00BE2653" w:rsidRPr="00BE2653" w:rsidRDefault="00000000" w:rsidP="001E4122">
      <w:pPr>
        <w:ind w:firstLine="720"/>
      </w:pPr>
      <w:sdt>
        <w:sdtPr>
          <w:rPr>
            <w:b/>
            <w:bCs/>
          </w:rPr>
          <w:id w:val="1331105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299850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  <w:r w:rsidR="0007319D">
        <w:tab/>
      </w:r>
      <w:sdt>
        <w:sdtPr>
          <w:id w:val="-2684694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319D">
            <w:rPr>
              <w:rFonts w:ascii="MS Gothic" w:eastAsia="MS Gothic" w:hAnsi="MS Gothic" w:hint="eastAsia"/>
            </w:rPr>
            <w:t>☐</w:t>
          </w:r>
        </w:sdtContent>
      </w:sdt>
      <w:r w:rsidR="0007319D">
        <w:tab/>
        <w:t>Ongoing</w:t>
      </w:r>
    </w:p>
    <w:p w14:paraId="5A482696" w14:textId="77777777" w:rsidR="00C6686E" w:rsidRDefault="00C6686E" w:rsidP="009642F0"/>
    <w:p w14:paraId="6FD1B1A2" w14:textId="61705988" w:rsidR="00677035" w:rsidRDefault="00A421B0" w:rsidP="009642F0">
      <w:pPr>
        <w:rPr>
          <w:b/>
          <w:bCs/>
        </w:rPr>
      </w:pPr>
      <w:r>
        <w:rPr>
          <w:b/>
          <w:bCs/>
        </w:rPr>
        <w:t>2.6.b1.</w:t>
      </w:r>
      <w:r>
        <w:rPr>
          <w:b/>
          <w:bCs/>
        </w:rPr>
        <w:tab/>
      </w:r>
      <w:r w:rsidR="00677035" w:rsidRPr="00677035">
        <w:rPr>
          <w:b/>
          <w:bCs/>
        </w:rPr>
        <w:t>Please describe the work that has been completed and if those activities were compliant with requirements for federally funded projects.</w:t>
      </w:r>
    </w:p>
    <w:sdt>
      <w:sdtPr>
        <w:id w:val="857778409"/>
        <w:placeholder>
          <w:docPart w:val="5FCF3367E78B4C2B96EFE14801414EA7"/>
        </w:placeholder>
        <w:showingPlcHdr/>
      </w:sdtPr>
      <w:sdtContent>
        <w:p w14:paraId="1127F6B5" w14:textId="306E78D8" w:rsidR="00C6686E" w:rsidRPr="00C6686E" w:rsidRDefault="00C6686E" w:rsidP="00C6686E">
          <w:r w:rsidRPr="008C5E56">
            <w:rPr>
              <w:rStyle w:val="PlaceholderText"/>
            </w:rPr>
            <w:t>Click or tap here to enter text.</w:t>
          </w:r>
        </w:p>
      </w:sdtContent>
    </w:sdt>
    <w:p w14:paraId="74313F5D" w14:textId="77777777" w:rsidR="00677035" w:rsidRDefault="00677035" w:rsidP="009642F0">
      <w:pPr>
        <w:rPr>
          <w:b/>
          <w:bCs/>
        </w:rPr>
      </w:pPr>
    </w:p>
    <w:p w14:paraId="43DA78C0" w14:textId="532BE5E3" w:rsidR="00A421B0" w:rsidRPr="00490FFB" w:rsidRDefault="00A421B0" w:rsidP="009642F0">
      <w:r>
        <w:rPr>
          <w:b/>
          <w:bCs/>
        </w:rPr>
        <w:t>2.7</w:t>
      </w:r>
      <w:r w:rsidR="00A07901">
        <w:rPr>
          <w:b/>
          <w:bCs/>
        </w:rPr>
        <w:t>.</w:t>
      </w:r>
      <w:r w:rsidR="00A07901">
        <w:rPr>
          <w:b/>
          <w:bCs/>
        </w:rPr>
        <w:tab/>
        <w:t>For completed work, have you followed the federal process?</w:t>
      </w:r>
      <w:r w:rsidR="00490FFB">
        <w:rPr>
          <w:b/>
          <w:bCs/>
        </w:rPr>
        <w:t xml:space="preserve"> </w:t>
      </w:r>
      <w:r w:rsidR="00490FFB">
        <w:t>(if yes, you will be asked to describe these activities)</w:t>
      </w:r>
    </w:p>
    <w:p w14:paraId="1184F571" w14:textId="77777777" w:rsidR="00A07901" w:rsidRPr="00BE2653" w:rsidRDefault="00000000" w:rsidP="00A07901">
      <w:pPr>
        <w:ind w:firstLine="720"/>
      </w:pPr>
      <w:sdt>
        <w:sdtPr>
          <w:rPr>
            <w:b/>
            <w:bCs/>
          </w:rPr>
          <w:id w:val="1750231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901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07901">
        <w:rPr>
          <w:b/>
          <w:bCs/>
        </w:rPr>
        <w:tab/>
      </w:r>
      <w:r w:rsidR="00A07901">
        <w:t>Yes</w:t>
      </w:r>
      <w:r w:rsidR="00A07901">
        <w:tab/>
      </w:r>
      <w:sdt>
        <w:sdtPr>
          <w:id w:val="2013491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901">
            <w:rPr>
              <w:rFonts w:ascii="MS Gothic" w:eastAsia="MS Gothic" w:hAnsi="MS Gothic" w:hint="eastAsia"/>
            </w:rPr>
            <w:t>☐</w:t>
          </w:r>
        </w:sdtContent>
      </w:sdt>
      <w:r w:rsidR="00A07901">
        <w:tab/>
        <w:t>No</w:t>
      </w:r>
    </w:p>
    <w:p w14:paraId="0A09C724" w14:textId="77777777" w:rsidR="00A07901" w:rsidRDefault="00A07901" w:rsidP="009642F0">
      <w:pPr>
        <w:rPr>
          <w:b/>
          <w:bCs/>
        </w:rPr>
      </w:pPr>
    </w:p>
    <w:p w14:paraId="09CE4F3B" w14:textId="7DE719EA" w:rsidR="00677035" w:rsidRDefault="00A07901" w:rsidP="009642F0">
      <w:r>
        <w:rPr>
          <w:b/>
          <w:bCs/>
        </w:rPr>
        <w:t>2.8.</w:t>
      </w:r>
      <w:r>
        <w:rPr>
          <w:b/>
          <w:bCs/>
        </w:rPr>
        <w:tab/>
      </w:r>
      <w:r w:rsidR="00DC763F">
        <w:rPr>
          <w:b/>
          <w:bCs/>
        </w:rPr>
        <w:t>Do</w:t>
      </w:r>
      <w:r w:rsidR="00677035">
        <w:rPr>
          <w:b/>
          <w:bCs/>
        </w:rPr>
        <w:t xml:space="preserve"> you anticipate</w:t>
      </w:r>
      <w:r w:rsidR="005E6D1F">
        <w:rPr>
          <w:b/>
          <w:bCs/>
        </w:rPr>
        <w:t xml:space="preserve"> you as the applicant</w:t>
      </w:r>
      <w:r w:rsidR="00677035">
        <w:rPr>
          <w:b/>
          <w:bCs/>
        </w:rPr>
        <w:t xml:space="preserve"> will deliver the project</w:t>
      </w:r>
      <w:r w:rsidR="005E6D1F">
        <w:rPr>
          <w:b/>
          <w:bCs/>
        </w:rPr>
        <w:t xml:space="preserve"> or will GDOT</w:t>
      </w:r>
      <w:r w:rsidR="00677035">
        <w:rPr>
          <w:b/>
          <w:bCs/>
        </w:rPr>
        <w:t xml:space="preserve">? </w:t>
      </w:r>
      <w:r w:rsidR="00677035">
        <w:t xml:space="preserve">(if you enter applicant or other, you will be asked to provide </w:t>
      </w:r>
      <w:hyperlink r:id="rId16" w:history="1">
        <w:r w:rsidR="00677035" w:rsidRPr="000F6B13">
          <w:rPr>
            <w:rStyle w:val="Hyperlink"/>
          </w:rPr>
          <w:t>LAP certification</w:t>
        </w:r>
      </w:hyperlink>
      <w:r w:rsidR="00677035">
        <w:t xml:space="preserve"> for the entity anticipated to deliver the project)</w:t>
      </w:r>
    </w:p>
    <w:sdt>
      <w:sdtPr>
        <w:id w:val="18738737"/>
        <w:placeholder>
          <w:docPart w:val="DefaultPlaceholder_-1854013438"/>
        </w:placeholder>
        <w:showingPlcHdr/>
        <w:dropDownList>
          <w:listItem w:value="Choose an item."/>
          <w:listItem w:displayText="Applicant" w:value="Applicant"/>
          <w:listItem w:displayText="Georgia Department of Transportation" w:value="Georgia Department of Transportation"/>
          <w:listItem w:displayText="Other" w:value="Other"/>
          <w:listItem w:displayText="Unknown" w:value="Unknown"/>
        </w:dropDownList>
      </w:sdtPr>
      <w:sdtContent>
        <w:p w14:paraId="23CA4E9E" w14:textId="20B2D440" w:rsidR="00C6686E" w:rsidRDefault="00C6686E" w:rsidP="00A07901">
          <w:pPr>
            <w:ind w:firstLine="720"/>
          </w:pPr>
          <w:r w:rsidRPr="008C5E56">
            <w:rPr>
              <w:rStyle w:val="PlaceholderText"/>
            </w:rPr>
            <w:t>Choose an item.</w:t>
          </w:r>
        </w:p>
      </w:sdtContent>
    </w:sdt>
    <w:p w14:paraId="42D97A5B" w14:textId="77777777" w:rsidR="00C6686E" w:rsidRDefault="00C6686E" w:rsidP="009642F0">
      <w:pPr>
        <w:rPr>
          <w:b/>
          <w:bCs/>
        </w:rPr>
      </w:pPr>
    </w:p>
    <w:p w14:paraId="7D7A2D5F" w14:textId="27622073" w:rsidR="00677035" w:rsidRDefault="00A07901" w:rsidP="009642F0">
      <w:pPr>
        <w:rPr>
          <w:b/>
          <w:bCs/>
        </w:rPr>
      </w:pPr>
      <w:r>
        <w:rPr>
          <w:b/>
          <w:bCs/>
        </w:rPr>
        <w:t>2.9.</w:t>
      </w:r>
      <w:r>
        <w:rPr>
          <w:b/>
          <w:bCs/>
        </w:rPr>
        <w:tab/>
      </w:r>
      <w:r w:rsidR="00677035">
        <w:rPr>
          <w:b/>
          <w:bCs/>
        </w:rPr>
        <w:t>Have you previously coordinated with a GDOT office on this project?</w:t>
      </w:r>
    </w:p>
    <w:p w14:paraId="73DE012A" w14:textId="11F7F2A3" w:rsidR="00C6686E" w:rsidRDefault="00000000" w:rsidP="009642F0">
      <w:sdt>
        <w:sdtPr>
          <w:rPr>
            <w:b/>
            <w:bCs/>
          </w:rPr>
          <w:id w:val="-1731220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C6686E">
        <w:rPr>
          <w:b/>
          <w:bCs/>
        </w:rPr>
        <w:tab/>
      </w:r>
      <w:r w:rsidR="00C6686E">
        <w:t>District</w:t>
      </w:r>
      <w:r w:rsidR="00C6686E">
        <w:tab/>
      </w:r>
      <w:r w:rsidR="00C6686E">
        <w:tab/>
      </w:r>
      <w:sdt>
        <w:sdtPr>
          <w:id w:val="2693686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Bridge</w:t>
      </w:r>
      <w:r w:rsidR="00C6686E">
        <w:tab/>
      </w:r>
      <w:r w:rsidR="00C6686E">
        <w:tab/>
      </w:r>
      <w:sdt>
        <w:sdtPr>
          <w:id w:val="-646278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Capital Maintenance</w:t>
      </w:r>
    </w:p>
    <w:p w14:paraId="648593BF" w14:textId="552699C5" w:rsidR="00C6686E" w:rsidRPr="00C6686E" w:rsidRDefault="00000000" w:rsidP="009642F0">
      <w:sdt>
        <w:sdtPr>
          <w:id w:val="1141300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Safety</w:t>
      </w:r>
      <w:r w:rsidR="00C6686E">
        <w:tab/>
      </w:r>
      <w:r w:rsidR="00C6686E">
        <w:tab/>
      </w:r>
      <w:sdt>
        <w:sdtPr>
          <w:id w:val="-15722615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686E">
            <w:rPr>
              <w:rFonts w:ascii="MS Gothic" w:eastAsia="MS Gothic" w:hAnsi="MS Gothic" w:hint="eastAsia"/>
            </w:rPr>
            <w:t>☐</w:t>
          </w:r>
        </w:sdtContent>
      </w:sdt>
      <w:r w:rsidR="00C6686E">
        <w:tab/>
        <w:t>Other</w:t>
      </w:r>
    </w:p>
    <w:p w14:paraId="52A526A4" w14:textId="77777777" w:rsidR="00677035" w:rsidRDefault="00677035" w:rsidP="009642F0">
      <w:pPr>
        <w:rPr>
          <w:b/>
          <w:bCs/>
        </w:rPr>
      </w:pPr>
    </w:p>
    <w:p w14:paraId="5854054F" w14:textId="005C05DF" w:rsidR="002E0CF0" w:rsidRDefault="00677035" w:rsidP="00677035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3: Project Location</w:t>
      </w:r>
    </w:p>
    <w:p w14:paraId="154AC127" w14:textId="28F8CE96" w:rsidR="00635736" w:rsidRDefault="00F87265" w:rsidP="009642F0">
      <w:r>
        <w:rPr>
          <w:b/>
          <w:bCs/>
        </w:rPr>
        <w:lastRenderedPageBreak/>
        <w:t>3.1.</w:t>
      </w:r>
      <w:r>
        <w:rPr>
          <w:b/>
          <w:bCs/>
        </w:rPr>
        <w:tab/>
      </w:r>
      <w:r w:rsidR="00677035">
        <w:t>In this section you will be asked to identify the location of your project on a map. If you project spans the length of a corridor, plan to locate the approximate center point of your project.</w:t>
      </w:r>
      <w:r w:rsidR="00AD2833">
        <w:t xml:space="preserve"> </w:t>
      </w:r>
      <w:bookmarkStart w:id="2" w:name="_Hlk208312094"/>
      <w:r w:rsidR="00AD2833">
        <w:t>(Screen shot below for reference)</w:t>
      </w:r>
      <w:bookmarkEnd w:id="2"/>
    </w:p>
    <w:p w14:paraId="46BE15DB" w14:textId="1E3C9BC0" w:rsidR="00C6686E" w:rsidRDefault="00AD2833" w:rsidP="009642F0">
      <w:r>
        <w:rPr>
          <w:noProof/>
        </w:rPr>
        <w:drawing>
          <wp:inline distT="0" distB="0" distL="0" distR="0" wp14:anchorId="162FD8CA" wp14:editId="467D0DE9">
            <wp:extent cx="3333750" cy="2304300"/>
            <wp:effectExtent l="0" t="0" r="0" b="1270"/>
            <wp:docPr id="117590180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90180" name="Picture 1" descr="A screenshot of a computer screen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47387" cy="231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BD747" w14:textId="42046DFC" w:rsidR="00677035" w:rsidRDefault="00F87265" w:rsidP="009642F0">
      <w:r w:rsidRPr="00F87265">
        <w:rPr>
          <w:b/>
          <w:bCs/>
        </w:rPr>
        <w:t>3.2.</w:t>
      </w:r>
      <w:r>
        <w:tab/>
      </w:r>
      <w:r w:rsidR="00677035">
        <w:t>If you have an ArcGIS shapefile for your project, you will be asked to upload it.</w:t>
      </w:r>
    </w:p>
    <w:p w14:paraId="7ACE9A76" w14:textId="521331E8" w:rsidR="000F7FC6" w:rsidRDefault="00573884" w:rsidP="009642F0">
      <w:r>
        <w:rPr>
          <w:b/>
          <w:bCs/>
        </w:rPr>
        <w:t>3.3.</w:t>
      </w:r>
      <w:r>
        <w:rPr>
          <w:b/>
          <w:bCs/>
        </w:rPr>
        <w:tab/>
      </w:r>
      <w:r w:rsidR="000F7FC6">
        <w:t>If you don’t have a shape file, no problem- the application includes another map where you can use the line tool to draw the project on the map to help identify the project boundaries.</w:t>
      </w:r>
      <w:r w:rsidR="00AD2833">
        <w:t xml:space="preserve"> </w:t>
      </w:r>
      <w:r w:rsidR="00AD2833" w:rsidRPr="00AD2833">
        <w:t>(Screen shot below for reference)</w:t>
      </w:r>
    </w:p>
    <w:p w14:paraId="615D0CFE" w14:textId="5BC52AA2" w:rsidR="00AD2833" w:rsidRPr="00677035" w:rsidRDefault="00AD2833" w:rsidP="009642F0">
      <w:r>
        <w:rPr>
          <w:noProof/>
        </w:rPr>
        <w:drawing>
          <wp:inline distT="0" distB="0" distL="0" distR="0" wp14:anchorId="36017F77" wp14:editId="2206A9D7">
            <wp:extent cx="3257550" cy="2064950"/>
            <wp:effectExtent l="0" t="0" r="0" b="0"/>
            <wp:docPr id="821050521" name="Picture 1" descr="A screenshot of a ma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50521" name="Picture 1" descr="A screenshot of a map&#10;&#10;AI-generated content may be incorrect."/>
                    <pic:cNvPicPr/>
                  </pic:nvPicPr>
                  <pic:blipFill rotWithShape="1">
                    <a:blip r:embed="rId18"/>
                    <a:srcRect t="23742"/>
                    <a:stretch/>
                  </pic:blipFill>
                  <pic:spPr bwMode="auto">
                    <a:xfrm>
                      <a:off x="0" y="0"/>
                      <a:ext cx="3276577" cy="2077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B5B845" w14:textId="5E067E3E" w:rsidR="000F7FC6" w:rsidRDefault="000F7FC6" w:rsidP="000F7FC6">
      <w:pPr>
        <w:rPr>
          <w:b/>
          <w:color w:val="283180"/>
          <w:sz w:val="28"/>
        </w:rPr>
      </w:pPr>
      <w:bookmarkStart w:id="3" w:name="_Hlk208310288"/>
      <w:r>
        <w:rPr>
          <w:b/>
          <w:color w:val="283180"/>
          <w:sz w:val="28"/>
        </w:rPr>
        <w:t>Section 4: Project Funding</w:t>
      </w:r>
    </w:p>
    <w:bookmarkEnd w:id="3"/>
    <w:p w14:paraId="095EE64C" w14:textId="77777777" w:rsidR="000F7FC6" w:rsidRDefault="000F7FC6" w:rsidP="009642F0"/>
    <w:p w14:paraId="6DBE3E64" w14:textId="742D1EA8" w:rsidR="00635736" w:rsidRDefault="00573884" w:rsidP="009642F0">
      <w:r>
        <w:rPr>
          <w:b/>
          <w:bCs/>
        </w:rPr>
        <w:t>4.1.</w:t>
      </w:r>
      <w:r>
        <w:rPr>
          <w:b/>
          <w:bCs/>
        </w:rPr>
        <w:tab/>
      </w:r>
      <w:r w:rsidR="000F7FC6">
        <w:rPr>
          <w:b/>
          <w:bCs/>
        </w:rPr>
        <w:t xml:space="preserve">What is the estimated cost to complete the project? </w:t>
      </w:r>
      <w:r w:rsidR="000F7FC6">
        <w:t xml:space="preserve">(Include the total cost- both locally committed funding as well as the funding support you are requesting) </w:t>
      </w:r>
    </w:p>
    <w:sdt>
      <w:sdtPr>
        <w:id w:val="1484895627"/>
        <w:placeholder>
          <w:docPart w:val="DefaultPlaceholder_-1854013440"/>
        </w:placeholder>
        <w:showingPlcHdr/>
      </w:sdtPr>
      <w:sdtContent>
        <w:p w14:paraId="5EE02F97" w14:textId="78508FA9" w:rsidR="00AD2833" w:rsidRDefault="00AD2833" w:rsidP="00573884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1A084339" w14:textId="77777777" w:rsidR="000F7FC6" w:rsidRDefault="000F7FC6" w:rsidP="009642F0"/>
    <w:p w14:paraId="2AA3E662" w14:textId="0E60B45D" w:rsidR="004F29B9" w:rsidRPr="00E43B64" w:rsidRDefault="00D61969" w:rsidP="009642F0">
      <w:r>
        <w:rPr>
          <w:b/>
          <w:bCs/>
        </w:rPr>
        <w:lastRenderedPageBreak/>
        <w:t>4.2.</w:t>
      </w:r>
      <w:r>
        <w:rPr>
          <w:b/>
          <w:bCs/>
        </w:rPr>
        <w:tab/>
      </w:r>
      <w:r w:rsidRPr="00936340">
        <w:rPr>
          <w:b/>
          <w:bCs/>
        </w:rPr>
        <w:t>When was this estimate created?</w:t>
      </w:r>
      <w:r w:rsidR="00E43B64">
        <w:rPr>
          <w:b/>
          <w:bCs/>
        </w:rPr>
        <w:t xml:space="preserve"> </w:t>
      </w:r>
      <w:r w:rsidR="00E43B64">
        <w:t>(year)</w:t>
      </w:r>
    </w:p>
    <w:p w14:paraId="37E9073D" w14:textId="77777777" w:rsidR="00936340" w:rsidRDefault="00936340" w:rsidP="00936340">
      <w:r>
        <w:tab/>
      </w:r>
      <w:sdt>
        <w:sdtPr>
          <w:id w:val="-1974746453"/>
          <w:placeholder>
            <w:docPart w:val="D3495D0D569F4BA7A0BB1230CEB0440D"/>
          </w:placeholder>
          <w:showingPlcHdr/>
        </w:sdtPr>
        <w:sdtContent>
          <w:r w:rsidRPr="008C5E56">
            <w:rPr>
              <w:rStyle w:val="PlaceholderText"/>
            </w:rPr>
            <w:t>Click or tap here to enter text.</w:t>
          </w:r>
        </w:sdtContent>
      </w:sdt>
    </w:p>
    <w:p w14:paraId="4225D6C3" w14:textId="01C786AE" w:rsidR="00936340" w:rsidRPr="00936340" w:rsidRDefault="00936340" w:rsidP="009642F0"/>
    <w:p w14:paraId="245CAAEC" w14:textId="40C6057D" w:rsidR="000F7FC6" w:rsidRDefault="00936340" w:rsidP="009642F0">
      <w:pPr>
        <w:rPr>
          <w:b/>
          <w:bCs/>
        </w:rPr>
      </w:pPr>
      <w:r>
        <w:rPr>
          <w:b/>
          <w:bCs/>
        </w:rPr>
        <w:t>4.3.</w:t>
      </w:r>
      <w:r>
        <w:rPr>
          <w:b/>
          <w:bCs/>
        </w:rPr>
        <w:tab/>
      </w:r>
      <w:r w:rsidR="000F7FC6">
        <w:rPr>
          <w:b/>
          <w:bCs/>
        </w:rPr>
        <w:t>What project phase are you applying for?</w:t>
      </w:r>
    </w:p>
    <w:p w14:paraId="186856CF" w14:textId="3B0E4E46" w:rsidR="00AD2833" w:rsidRDefault="00000000" w:rsidP="009642F0">
      <w:sdt>
        <w:sdtPr>
          <w:rPr>
            <w:b/>
            <w:bCs/>
          </w:rPr>
          <w:id w:val="2002386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83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D2833">
        <w:rPr>
          <w:b/>
          <w:bCs/>
        </w:rPr>
        <w:tab/>
      </w:r>
      <w:r w:rsidR="00AD2833">
        <w:t>Preliminary Engineering</w:t>
      </w:r>
      <w:r w:rsidR="00AD2833">
        <w:tab/>
      </w:r>
      <w:sdt>
        <w:sdtPr>
          <w:id w:val="1343513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833">
            <w:rPr>
              <w:rFonts w:ascii="MS Gothic" w:eastAsia="MS Gothic" w:hAnsi="MS Gothic" w:hint="eastAsia"/>
            </w:rPr>
            <w:t>☐</w:t>
          </w:r>
        </w:sdtContent>
      </w:sdt>
      <w:r w:rsidR="00AD2833">
        <w:tab/>
        <w:t>Right-of-Way</w:t>
      </w:r>
    </w:p>
    <w:p w14:paraId="3AC0B007" w14:textId="3F00A2E3" w:rsidR="00AD2833" w:rsidRPr="00AD2833" w:rsidRDefault="00000000" w:rsidP="009642F0">
      <w:sdt>
        <w:sdtPr>
          <w:id w:val="4771162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833">
            <w:rPr>
              <w:rFonts w:ascii="MS Gothic" w:eastAsia="MS Gothic" w:hAnsi="MS Gothic" w:hint="eastAsia"/>
            </w:rPr>
            <w:t>☐</w:t>
          </w:r>
        </w:sdtContent>
      </w:sdt>
      <w:r w:rsidR="00AD2833">
        <w:tab/>
        <w:t>Construction</w:t>
      </w:r>
      <w:r w:rsidR="00AD2833">
        <w:tab/>
      </w:r>
      <w:r w:rsidR="00AD2833">
        <w:tab/>
      </w:r>
      <w:r w:rsidR="00AD2833">
        <w:tab/>
      </w:r>
      <w:sdt>
        <w:sdtPr>
          <w:id w:val="-266848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833">
            <w:rPr>
              <w:rFonts w:ascii="MS Gothic" w:eastAsia="MS Gothic" w:hAnsi="MS Gothic" w:hint="eastAsia"/>
            </w:rPr>
            <w:t>☐</w:t>
          </w:r>
        </w:sdtContent>
      </w:sdt>
      <w:r w:rsidR="00AD2833">
        <w:tab/>
        <w:t>Other</w:t>
      </w:r>
    </w:p>
    <w:p w14:paraId="3CBD575D" w14:textId="77777777" w:rsidR="000F7FC6" w:rsidRDefault="000F7FC6" w:rsidP="009642F0">
      <w:pPr>
        <w:rPr>
          <w:b/>
          <w:bCs/>
        </w:rPr>
      </w:pPr>
    </w:p>
    <w:p w14:paraId="4FE507F2" w14:textId="621C2506" w:rsidR="000F7FC6" w:rsidRDefault="00936340" w:rsidP="009642F0">
      <w:r>
        <w:rPr>
          <w:b/>
          <w:bCs/>
        </w:rPr>
        <w:t>4.3</w:t>
      </w:r>
      <w:r w:rsidR="00F378A4">
        <w:rPr>
          <w:b/>
          <w:bCs/>
        </w:rPr>
        <w:t>. (</w:t>
      </w:r>
      <w:proofErr w:type="spellStart"/>
      <w:proofErr w:type="gramStart"/>
      <w:r w:rsidR="00F378A4">
        <w:rPr>
          <w:b/>
          <w:bCs/>
        </w:rPr>
        <w:t>a,b</w:t>
      </w:r>
      <w:proofErr w:type="spellEnd"/>
      <w:proofErr w:type="gramEnd"/>
      <w:r w:rsidR="00F378A4">
        <w:rPr>
          <w:b/>
          <w:bCs/>
        </w:rPr>
        <w:t xml:space="preserve"> &amp;c).</w:t>
      </w:r>
      <w:r w:rsidR="000F7FC6">
        <w:rPr>
          <w:b/>
          <w:bCs/>
        </w:rPr>
        <w:t xml:space="preserve">What is the estimated cost for the phase(s) for which you are applying? </w:t>
      </w:r>
      <w:r w:rsidR="003D4282" w:rsidRPr="003D4282">
        <w:t>(Include the total cost- both locally committed funding as well as the funding support you are requesting)</w:t>
      </w:r>
      <w:r w:rsidR="003D4282">
        <w:t xml:space="preserve"> – If applying for Preliminary Engineering, please ensure estimates include all federally required work including necessary environmental assessments and documentation.</w:t>
      </w:r>
    </w:p>
    <w:p w14:paraId="52B40358" w14:textId="533D935C" w:rsidR="00AD2833" w:rsidRDefault="00AD2833" w:rsidP="009642F0">
      <w:r>
        <w:t xml:space="preserve">Preliminary Engineering Estimate: </w:t>
      </w:r>
      <w:sdt>
        <w:sdtPr>
          <w:tag w:val="Preliminary Engineering Estimate"/>
          <w:id w:val="907579011"/>
          <w:placeholder>
            <w:docPart w:val="B26F1922546A4E2AB2FE0F8F15A2F569"/>
          </w:placeholder>
          <w:showingPlcHdr/>
        </w:sdtPr>
        <w:sdtContent>
          <w:r w:rsidRPr="008C5E56">
            <w:rPr>
              <w:rStyle w:val="PlaceholderText"/>
            </w:rPr>
            <w:t>Click or tap here to enter text.</w:t>
          </w:r>
        </w:sdtContent>
      </w:sdt>
    </w:p>
    <w:p w14:paraId="78C7B088" w14:textId="7A9409F9" w:rsidR="00635736" w:rsidRDefault="00AD2833" w:rsidP="009642F0">
      <w:r>
        <w:t>Right-of-Way Estimate:</w:t>
      </w:r>
      <w:r w:rsidRPr="00AD2833">
        <w:t xml:space="preserve"> </w:t>
      </w:r>
      <w:sdt>
        <w:sdtPr>
          <w:id w:val="455613261"/>
          <w:placeholder>
            <w:docPart w:val="F7D80002EC674756B5517CDCDCC2AABD"/>
          </w:placeholder>
          <w:showingPlcHdr/>
        </w:sdtPr>
        <w:sdtContent>
          <w:r w:rsidRPr="008C5E56">
            <w:rPr>
              <w:rStyle w:val="PlaceholderText"/>
            </w:rPr>
            <w:t>Click or tap here to enter text.</w:t>
          </w:r>
        </w:sdtContent>
      </w:sdt>
    </w:p>
    <w:p w14:paraId="600FDC6E" w14:textId="1C4F8421" w:rsidR="00AD2833" w:rsidRDefault="00AD2833" w:rsidP="00AD2833">
      <w:r>
        <w:t>Construction Estimate:</w:t>
      </w:r>
      <w:r w:rsidRPr="00AD2833">
        <w:t xml:space="preserve"> </w:t>
      </w:r>
      <w:sdt>
        <w:sdtPr>
          <w:id w:val="1928450702"/>
          <w:placeholder>
            <w:docPart w:val="CD4413EAB117450FAB567153764EF812"/>
          </w:placeholder>
          <w:showingPlcHdr/>
        </w:sdtPr>
        <w:sdtContent>
          <w:r w:rsidRPr="008C5E56">
            <w:rPr>
              <w:rStyle w:val="PlaceholderText"/>
            </w:rPr>
            <w:t>Click or tap here to enter text.</w:t>
          </w:r>
        </w:sdtContent>
      </w:sdt>
    </w:p>
    <w:p w14:paraId="7C59B34A" w14:textId="77777777" w:rsidR="00AD2833" w:rsidRDefault="00AD2833" w:rsidP="009642F0">
      <w:pPr>
        <w:rPr>
          <w:b/>
          <w:bCs/>
        </w:rPr>
      </w:pPr>
    </w:p>
    <w:p w14:paraId="7A8954D4" w14:textId="0134325A" w:rsidR="00635736" w:rsidRDefault="007831AB" w:rsidP="009642F0">
      <w:pPr>
        <w:rPr>
          <w:b/>
          <w:bCs/>
        </w:rPr>
      </w:pPr>
      <w:r>
        <w:rPr>
          <w:b/>
          <w:bCs/>
        </w:rPr>
        <w:t>4.4.</w:t>
      </w:r>
      <w:r>
        <w:rPr>
          <w:b/>
          <w:bCs/>
        </w:rPr>
        <w:tab/>
      </w:r>
      <w:r w:rsidR="003D4282">
        <w:rPr>
          <w:b/>
          <w:bCs/>
        </w:rPr>
        <w:t>Please enter the total dollar amount of previously expended funds.</w:t>
      </w:r>
    </w:p>
    <w:sdt>
      <w:sdtPr>
        <w:rPr>
          <w:b/>
          <w:bCs/>
        </w:rPr>
        <w:id w:val="-754438146"/>
        <w:placeholder>
          <w:docPart w:val="DefaultPlaceholder_-1854013440"/>
        </w:placeholder>
        <w:showingPlcHdr/>
      </w:sdtPr>
      <w:sdtContent>
        <w:p w14:paraId="0A44B44A" w14:textId="4197D291" w:rsidR="00AD2833" w:rsidRDefault="00AD2833" w:rsidP="007831AB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31DA68A4" w14:textId="77777777" w:rsidR="00AD2833" w:rsidRDefault="00AD2833" w:rsidP="009642F0">
      <w:pPr>
        <w:rPr>
          <w:b/>
          <w:bCs/>
        </w:rPr>
      </w:pPr>
    </w:p>
    <w:p w14:paraId="295ECECE" w14:textId="56582D37" w:rsidR="003D4282" w:rsidRDefault="007831AB" w:rsidP="009642F0">
      <w:pPr>
        <w:rPr>
          <w:b/>
          <w:bCs/>
        </w:rPr>
      </w:pPr>
      <w:r>
        <w:rPr>
          <w:b/>
          <w:bCs/>
        </w:rPr>
        <w:t>4.5.</w:t>
      </w:r>
      <w:r>
        <w:rPr>
          <w:b/>
          <w:bCs/>
        </w:rPr>
        <w:tab/>
      </w:r>
      <w:r w:rsidR="003D4282">
        <w:rPr>
          <w:b/>
          <w:bCs/>
        </w:rPr>
        <w:t>Please describe the work that has been completed to date and the funding source for those previously expended funds.</w:t>
      </w:r>
    </w:p>
    <w:sdt>
      <w:sdtPr>
        <w:rPr>
          <w:b/>
          <w:bCs/>
        </w:rPr>
        <w:id w:val="-821401"/>
        <w:placeholder>
          <w:docPart w:val="DefaultPlaceholder_-1854013440"/>
        </w:placeholder>
        <w:showingPlcHdr/>
      </w:sdtPr>
      <w:sdtContent>
        <w:p w14:paraId="7B8BE904" w14:textId="03339BB3" w:rsidR="00AD2833" w:rsidRDefault="00AD2833" w:rsidP="007831AB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3E5118DE" w14:textId="77777777" w:rsidR="003D4282" w:rsidRDefault="003D4282" w:rsidP="009642F0">
      <w:pPr>
        <w:rPr>
          <w:b/>
          <w:bCs/>
        </w:rPr>
      </w:pPr>
    </w:p>
    <w:p w14:paraId="047F5034" w14:textId="051097B3" w:rsidR="003D4282" w:rsidRDefault="007831AB" w:rsidP="009642F0">
      <w:r>
        <w:rPr>
          <w:b/>
          <w:bCs/>
        </w:rPr>
        <w:t>4.6.</w:t>
      </w:r>
      <w:r>
        <w:rPr>
          <w:b/>
          <w:bCs/>
        </w:rPr>
        <w:tab/>
      </w:r>
      <w:r w:rsidR="003D4282">
        <w:rPr>
          <w:b/>
          <w:bCs/>
        </w:rPr>
        <w:t>Please enter you total local funding commitment for this project.</w:t>
      </w:r>
      <w:r w:rsidR="001C1E2C">
        <w:t xml:space="preserve"> (previously expended funds should not be considered as a part of this local commitment)</w:t>
      </w:r>
      <w:r w:rsidR="00C30B82">
        <w:t xml:space="preserve"> – You will also be asked to upload documentation of this funding commitment.</w:t>
      </w:r>
    </w:p>
    <w:sdt>
      <w:sdtPr>
        <w:id w:val="463468642"/>
        <w:placeholder>
          <w:docPart w:val="DefaultPlaceholder_-1854013440"/>
        </w:placeholder>
        <w:showingPlcHdr/>
      </w:sdtPr>
      <w:sdtContent>
        <w:p w14:paraId="568D28BC" w14:textId="1EB9669D" w:rsidR="001C1E2C" w:rsidRDefault="00BE2653" w:rsidP="007831AB">
          <w:pPr>
            <w:ind w:firstLine="720"/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76E87E98" w14:textId="77777777" w:rsidR="00BE2653" w:rsidRDefault="00BE2653" w:rsidP="009642F0"/>
    <w:p w14:paraId="77B535FA" w14:textId="77777777" w:rsidR="005464D9" w:rsidRDefault="005464D9" w:rsidP="009642F0">
      <w:pPr>
        <w:rPr>
          <w:b/>
          <w:bCs/>
        </w:rPr>
      </w:pPr>
      <w:r>
        <w:rPr>
          <w:b/>
          <w:bCs/>
        </w:rPr>
        <w:t>4.7.</w:t>
      </w:r>
      <w:r>
        <w:rPr>
          <w:b/>
          <w:bCs/>
        </w:rPr>
        <w:tab/>
        <w:t>Do you have other funding commitments?</w:t>
      </w:r>
    </w:p>
    <w:p w14:paraId="7FCDFB7D" w14:textId="77777777" w:rsidR="00BE5F6F" w:rsidRPr="00BE2653" w:rsidRDefault="00BE5F6F" w:rsidP="00BE5F6F">
      <w:r>
        <w:rPr>
          <w:b/>
          <w:bCs/>
        </w:rPr>
        <w:lastRenderedPageBreak/>
        <w:tab/>
      </w:r>
      <w:sdt>
        <w:sdtPr>
          <w:rPr>
            <w:b/>
            <w:bCs/>
          </w:rPr>
          <w:id w:val="-2003340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>
        <w:rPr>
          <w:b/>
          <w:bCs/>
        </w:rPr>
        <w:tab/>
      </w:r>
      <w:r>
        <w:t>Yes</w:t>
      </w:r>
      <w:r>
        <w:tab/>
      </w:r>
      <w:sdt>
        <w:sdtPr>
          <w:id w:val="-983313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No</w:t>
      </w:r>
    </w:p>
    <w:p w14:paraId="46F3B847" w14:textId="1C35DB1B" w:rsidR="005464D9" w:rsidRDefault="005464D9" w:rsidP="009642F0">
      <w:pPr>
        <w:rPr>
          <w:b/>
          <w:bCs/>
        </w:rPr>
      </w:pPr>
    </w:p>
    <w:p w14:paraId="3762C931" w14:textId="2F5E803D" w:rsidR="00C30B82" w:rsidRPr="00C12CB1" w:rsidRDefault="00BE5F6F" w:rsidP="009642F0">
      <w:r>
        <w:rPr>
          <w:b/>
          <w:bCs/>
        </w:rPr>
        <w:t>4.9.</w:t>
      </w:r>
      <w:r>
        <w:rPr>
          <w:b/>
          <w:bCs/>
        </w:rPr>
        <w:tab/>
      </w:r>
      <w:r w:rsidR="00C30B82" w:rsidRPr="00C30B82">
        <w:rPr>
          <w:b/>
          <w:bCs/>
        </w:rPr>
        <w:t xml:space="preserve">Would you like to apply for a low interest </w:t>
      </w:r>
      <w:hyperlink r:id="rId19" w:history="1">
        <w:r w:rsidR="00C30B82" w:rsidRPr="000B2C48">
          <w:rPr>
            <w:rStyle w:val="Hyperlink"/>
            <w:b/>
            <w:bCs/>
          </w:rPr>
          <w:t>Georgia Transportation Infrastructure Bank loan</w:t>
        </w:r>
      </w:hyperlink>
      <w:r w:rsidR="00C30B82" w:rsidRPr="00C30B82">
        <w:rPr>
          <w:b/>
          <w:bCs/>
        </w:rPr>
        <w:t>?</w:t>
      </w:r>
      <w:r w:rsidR="000B2C48">
        <w:rPr>
          <w:b/>
          <w:bCs/>
        </w:rPr>
        <w:t xml:space="preserve"> </w:t>
      </w:r>
      <w:r w:rsidR="00C12CB1">
        <w:t>(note this is not an official application for a GTIB loan, only an indication of interest).</w:t>
      </w:r>
    </w:p>
    <w:p w14:paraId="41A807DA" w14:textId="2E7F8E56" w:rsidR="00BE2653" w:rsidRPr="00BE2653" w:rsidRDefault="00000000" w:rsidP="00BE5F6F">
      <w:pPr>
        <w:ind w:firstLine="720"/>
      </w:pPr>
      <w:sdt>
        <w:sdtPr>
          <w:rPr>
            <w:b/>
            <w:bCs/>
          </w:rPr>
          <w:id w:val="2262711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367032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4005DA9A" w14:textId="77777777" w:rsidR="002E0CF0" w:rsidRDefault="002E0CF0" w:rsidP="00C30B82">
      <w:pPr>
        <w:rPr>
          <w:b/>
          <w:color w:val="283180"/>
          <w:sz w:val="28"/>
        </w:rPr>
      </w:pPr>
    </w:p>
    <w:p w14:paraId="7E63A7DA" w14:textId="13ABC734" w:rsidR="00C30B82" w:rsidRDefault="00C30B82" w:rsidP="00C30B82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5: Supporting Plan, Study, Documentation</w:t>
      </w:r>
    </w:p>
    <w:p w14:paraId="36EFBD9F" w14:textId="77777777" w:rsidR="00C30B82" w:rsidRPr="001C1E2C" w:rsidRDefault="00C30B82" w:rsidP="009642F0"/>
    <w:p w14:paraId="54DF38C4" w14:textId="657BACDF" w:rsidR="00635736" w:rsidRDefault="00C92B95" w:rsidP="009642F0">
      <w:r>
        <w:rPr>
          <w:b/>
          <w:bCs/>
        </w:rPr>
        <w:t>5.1.</w:t>
      </w:r>
      <w:r>
        <w:rPr>
          <w:b/>
          <w:bCs/>
        </w:rPr>
        <w:tab/>
      </w:r>
      <w:r w:rsidR="00C30B82">
        <w:rPr>
          <w:b/>
          <w:bCs/>
        </w:rPr>
        <w:t xml:space="preserve">Is this project included in a local, regional and/or statewide plan? </w:t>
      </w:r>
      <w:r w:rsidR="00C30B82">
        <w:t>For each selection you will be asked to enter the name of the plan and date the plan was completed</w:t>
      </w:r>
      <w:r w:rsidR="00BE2653">
        <w:t>.</w:t>
      </w:r>
    </w:p>
    <w:p w14:paraId="36910D9B" w14:textId="4B5BFF25" w:rsidR="00BE2653" w:rsidRDefault="00000000" w:rsidP="009642F0">
      <w:sdt>
        <w:sdtPr>
          <w:id w:val="1869174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Local</w:t>
      </w:r>
      <w:r w:rsidR="00BE2653">
        <w:tab/>
      </w:r>
      <w:r w:rsidR="00BE2653">
        <w:tab/>
      </w:r>
      <w:sdt>
        <w:sdtPr>
          <w:id w:val="277988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Regional</w:t>
      </w:r>
      <w:r w:rsidR="00BE2653">
        <w:tab/>
      </w:r>
      <w:sdt>
        <w:sdtPr>
          <w:id w:val="1944193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Statewide</w:t>
      </w:r>
      <w:r w:rsidR="00BE2653">
        <w:tab/>
      </w:r>
      <w:sdt>
        <w:sdtPr>
          <w:id w:val="987284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Other</w:t>
      </w:r>
    </w:p>
    <w:p w14:paraId="22F6A584" w14:textId="77777777" w:rsidR="00C30B82" w:rsidRDefault="00C30B82" w:rsidP="009642F0"/>
    <w:p w14:paraId="7358F371" w14:textId="3C07D620" w:rsidR="00C30B82" w:rsidRPr="00C30B82" w:rsidRDefault="00C92B95" w:rsidP="009642F0">
      <w:r>
        <w:rPr>
          <w:b/>
          <w:bCs/>
        </w:rPr>
        <w:t>5.2.</w:t>
      </w:r>
      <w:r>
        <w:rPr>
          <w:b/>
          <w:bCs/>
        </w:rPr>
        <w:tab/>
      </w:r>
      <w:r w:rsidR="00C30B82">
        <w:t>You will have the opportunity to upload documentation of formal support for this project from local, regional or state partners. (This could include a letter of support, signed resolution, etc.)</w:t>
      </w:r>
    </w:p>
    <w:p w14:paraId="796FB6E2" w14:textId="5DF6BB4C" w:rsidR="00635736" w:rsidRDefault="00635736" w:rsidP="009642F0"/>
    <w:p w14:paraId="320156B7" w14:textId="5E480DB1" w:rsidR="00C30B82" w:rsidRDefault="00C30B82" w:rsidP="00C30B82">
      <w:pPr>
        <w:rPr>
          <w:b/>
          <w:color w:val="283180"/>
          <w:sz w:val="28"/>
        </w:rPr>
      </w:pPr>
      <w:r>
        <w:rPr>
          <w:b/>
          <w:color w:val="283180"/>
          <w:sz w:val="28"/>
        </w:rPr>
        <w:t>Section 6: Additional Project Info</w:t>
      </w:r>
    </w:p>
    <w:p w14:paraId="78492D69" w14:textId="77777777" w:rsidR="006C2B76" w:rsidRDefault="006C2B76" w:rsidP="009642F0">
      <w:pPr>
        <w:rPr>
          <w:b/>
          <w:bCs/>
        </w:rPr>
      </w:pPr>
    </w:p>
    <w:p w14:paraId="349778C8" w14:textId="702AD2EE" w:rsidR="00C30B82" w:rsidRDefault="00B932D8" w:rsidP="009642F0">
      <w:pPr>
        <w:rPr>
          <w:b/>
          <w:bCs/>
        </w:rPr>
      </w:pPr>
      <w:r>
        <w:rPr>
          <w:b/>
          <w:bCs/>
        </w:rPr>
        <w:t>6.1.</w:t>
      </w:r>
      <w:r>
        <w:rPr>
          <w:b/>
          <w:bCs/>
        </w:rPr>
        <w:tab/>
      </w:r>
      <w:r w:rsidR="00C30B82">
        <w:rPr>
          <w:b/>
          <w:bCs/>
        </w:rPr>
        <w:t>Does your project provide safety Improvements?</w:t>
      </w:r>
    </w:p>
    <w:p w14:paraId="5FF44F6D" w14:textId="77777777" w:rsidR="00BE2653" w:rsidRPr="00BE2653" w:rsidRDefault="00000000" w:rsidP="00B932D8">
      <w:pPr>
        <w:ind w:firstLine="720"/>
      </w:pPr>
      <w:sdt>
        <w:sdtPr>
          <w:rPr>
            <w:b/>
            <w:bCs/>
          </w:rPr>
          <w:id w:val="-1609040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21050653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2419C92A" w14:textId="77777777" w:rsidR="00C30B82" w:rsidRDefault="00C30B82" w:rsidP="009642F0">
      <w:pPr>
        <w:rPr>
          <w:b/>
          <w:bCs/>
        </w:rPr>
      </w:pPr>
    </w:p>
    <w:p w14:paraId="1DA8DAFA" w14:textId="76A6CECC" w:rsidR="00C30B82" w:rsidRDefault="00B932D8" w:rsidP="009642F0">
      <w:pPr>
        <w:rPr>
          <w:b/>
          <w:bCs/>
        </w:rPr>
      </w:pPr>
      <w:r>
        <w:rPr>
          <w:b/>
          <w:bCs/>
        </w:rPr>
        <w:t>6.1.a.</w:t>
      </w:r>
      <w:r>
        <w:rPr>
          <w:b/>
          <w:bCs/>
        </w:rPr>
        <w:tab/>
      </w:r>
      <w:r w:rsidR="00C30B82">
        <w:rPr>
          <w:b/>
          <w:bCs/>
        </w:rPr>
        <w:t>If yes, please describe</w:t>
      </w:r>
    </w:p>
    <w:sdt>
      <w:sdtPr>
        <w:rPr>
          <w:b/>
          <w:bCs/>
        </w:rPr>
        <w:id w:val="1132446242"/>
        <w:placeholder>
          <w:docPart w:val="DefaultPlaceholder_-1854013440"/>
        </w:placeholder>
        <w:showingPlcHdr/>
      </w:sdtPr>
      <w:sdtContent>
        <w:p w14:paraId="67E8C982" w14:textId="7C4F18EA" w:rsidR="00C30B82" w:rsidRDefault="00BE2653" w:rsidP="00B932D8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7CC84963" w14:textId="77777777" w:rsidR="00BE2653" w:rsidRDefault="00BE2653" w:rsidP="009642F0">
      <w:pPr>
        <w:rPr>
          <w:b/>
          <w:bCs/>
        </w:rPr>
      </w:pPr>
    </w:p>
    <w:p w14:paraId="2C6BC647" w14:textId="13DB48F8" w:rsidR="00C30B82" w:rsidRDefault="00B932D8" w:rsidP="009642F0">
      <w:pPr>
        <w:rPr>
          <w:b/>
          <w:bCs/>
        </w:rPr>
      </w:pPr>
      <w:r>
        <w:rPr>
          <w:b/>
          <w:bCs/>
        </w:rPr>
        <w:t>6.2.</w:t>
      </w:r>
      <w:r>
        <w:rPr>
          <w:b/>
          <w:bCs/>
        </w:rPr>
        <w:tab/>
      </w:r>
      <w:r w:rsidR="00C30B82">
        <w:rPr>
          <w:b/>
          <w:bCs/>
        </w:rPr>
        <w:t>Does your project provide congestion relief?</w:t>
      </w:r>
    </w:p>
    <w:p w14:paraId="02F05D64" w14:textId="62878F10" w:rsidR="00BE2653" w:rsidRPr="00BE2653" w:rsidRDefault="00000000" w:rsidP="00B932D8">
      <w:pPr>
        <w:ind w:firstLine="720"/>
      </w:pPr>
      <w:sdt>
        <w:sdtPr>
          <w:rPr>
            <w:b/>
            <w:bCs/>
          </w:rPr>
          <w:id w:val="19660721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32D8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61942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5DEE9663" w14:textId="77777777" w:rsidR="00C30B82" w:rsidRDefault="00C30B82" w:rsidP="009642F0">
      <w:pPr>
        <w:rPr>
          <w:b/>
          <w:bCs/>
        </w:rPr>
      </w:pPr>
    </w:p>
    <w:p w14:paraId="63A71712" w14:textId="45052E91" w:rsidR="00C30B82" w:rsidRDefault="00B932D8" w:rsidP="009642F0">
      <w:pPr>
        <w:rPr>
          <w:b/>
          <w:bCs/>
        </w:rPr>
      </w:pPr>
      <w:r>
        <w:rPr>
          <w:b/>
          <w:bCs/>
        </w:rPr>
        <w:t>6.2.a.</w:t>
      </w:r>
      <w:r>
        <w:rPr>
          <w:b/>
          <w:bCs/>
        </w:rPr>
        <w:tab/>
      </w:r>
      <w:r w:rsidR="00C30B82">
        <w:rPr>
          <w:b/>
          <w:bCs/>
        </w:rPr>
        <w:t>If yes, please describe</w:t>
      </w:r>
    </w:p>
    <w:sdt>
      <w:sdtPr>
        <w:rPr>
          <w:b/>
          <w:bCs/>
        </w:rPr>
        <w:id w:val="534936924"/>
        <w:placeholder>
          <w:docPart w:val="DefaultPlaceholder_-1854013440"/>
        </w:placeholder>
        <w:showingPlcHdr/>
      </w:sdtPr>
      <w:sdtContent>
        <w:p w14:paraId="638162E7" w14:textId="41340500" w:rsidR="00C30B82" w:rsidRDefault="00BE2653" w:rsidP="00D75CB0">
          <w:pPr>
            <w:ind w:firstLine="720"/>
            <w:rPr>
              <w:b/>
              <w:bCs/>
            </w:rPr>
          </w:pPr>
          <w:r w:rsidRPr="00930C85">
            <w:rPr>
              <w:rStyle w:val="PlaceholderText"/>
            </w:rPr>
            <w:t>Click or tap here to enter text.</w:t>
          </w:r>
        </w:p>
      </w:sdtContent>
    </w:sdt>
    <w:p w14:paraId="77CEA0CE" w14:textId="77777777" w:rsidR="006C2B76" w:rsidRDefault="006C2B76" w:rsidP="009642F0">
      <w:pPr>
        <w:rPr>
          <w:b/>
          <w:bCs/>
        </w:rPr>
      </w:pPr>
    </w:p>
    <w:p w14:paraId="4AD9D2F5" w14:textId="74179CE0" w:rsidR="00C30B82" w:rsidRDefault="00D75CB0" w:rsidP="009642F0">
      <w:pPr>
        <w:rPr>
          <w:b/>
          <w:bCs/>
        </w:rPr>
      </w:pPr>
      <w:r>
        <w:rPr>
          <w:b/>
          <w:bCs/>
        </w:rPr>
        <w:t>6.3.</w:t>
      </w:r>
      <w:r>
        <w:rPr>
          <w:b/>
          <w:bCs/>
        </w:rPr>
        <w:tab/>
      </w:r>
      <w:r w:rsidR="00C30B82">
        <w:rPr>
          <w:b/>
          <w:bCs/>
        </w:rPr>
        <w:t>Are there emission reduction benefits associated with your project?</w:t>
      </w:r>
    </w:p>
    <w:p w14:paraId="5DA05768" w14:textId="77777777" w:rsidR="00BE2653" w:rsidRPr="00BE2653" w:rsidRDefault="00000000" w:rsidP="00D75CB0">
      <w:pPr>
        <w:ind w:firstLine="720"/>
      </w:pPr>
      <w:sdt>
        <w:sdtPr>
          <w:rPr>
            <w:b/>
            <w:bCs/>
          </w:rPr>
          <w:id w:val="-1267307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E2653">
        <w:rPr>
          <w:b/>
          <w:bCs/>
        </w:rPr>
        <w:tab/>
      </w:r>
      <w:r w:rsidR="00BE2653">
        <w:t>Yes</w:t>
      </w:r>
      <w:r w:rsidR="00BE2653">
        <w:tab/>
      </w:r>
      <w:sdt>
        <w:sdtPr>
          <w:id w:val="-1274859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2653">
            <w:rPr>
              <w:rFonts w:ascii="MS Gothic" w:eastAsia="MS Gothic" w:hAnsi="MS Gothic" w:hint="eastAsia"/>
            </w:rPr>
            <w:t>☐</w:t>
          </w:r>
        </w:sdtContent>
      </w:sdt>
      <w:r w:rsidR="00BE2653">
        <w:tab/>
        <w:t>No</w:t>
      </w:r>
    </w:p>
    <w:p w14:paraId="7CA80660" w14:textId="77777777" w:rsidR="009530D7" w:rsidRDefault="009530D7" w:rsidP="009642F0">
      <w:pPr>
        <w:rPr>
          <w:b/>
          <w:bCs/>
        </w:rPr>
      </w:pPr>
    </w:p>
    <w:p w14:paraId="6BC495F0" w14:textId="2D6566F3" w:rsidR="009530D7" w:rsidRDefault="00D75CB0" w:rsidP="009642F0">
      <w:pPr>
        <w:rPr>
          <w:b/>
          <w:bCs/>
        </w:rPr>
      </w:pPr>
      <w:r>
        <w:rPr>
          <w:b/>
          <w:bCs/>
        </w:rPr>
        <w:t>6.3.a.</w:t>
      </w:r>
      <w:r>
        <w:rPr>
          <w:b/>
          <w:bCs/>
        </w:rPr>
        <w:tab/>
      </w:r>
      <w:r w:rsidR="009530D7">
        <w:rPr>
          <w:b/>
          <w:bCs/>
        </w:rPr>
        <w:t>If yes, please describe</w:t>
      </w:r>
    </w:p>
    <w:sdt>
      <w:sdtPr>
        <w:rPr>
          <w:b/>
          <w:bCs/>
        </w:rPr>
        <w:id w:val="625280548"/>
        <w:placeholder>
          <w:docPart w:val="DefaultPlaceholder_-1854013440"/>
        </w:placeholder>
        <w:showingPlcHdr/>
      </w:sdtPr>
      <w:sdtContent>
        <w:p w14:paraId="089C612A" w14:textId="76EA2905" w:rsidR="009530D7" w:rsidRDefault="00BE2653" w:rsidP="00D75CB0">
          <w:pPr>
            <w:ind w:firstLine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p w14:paraId="4A12C06A" w14:textId="77777777" w:rsidR="006C2B76" w:rsidRDefault="006C2B76" w:rsidP="009642F0">
      <w:pPr>
        <w:rPr>
          <w:b/>
          <w:bCs/>
        </w:rPr>
      </w:pPr>
    </w:p>
    <w:p w14:paraId="55C148A5" w14:textId="476C499C" w:rsidR="009530D7" w:rsidRDefault="00D75CB0" w:rsidP="009642F0">
      <w:pPr>
        <w:rPr>
          <w:b/>
          <w:bCs/>
        </w:rPr>
      </w:pPr>
      <w:r>
        <w:rPr>
          <w:b/>
          <w:bCs/>
        </w:rPr>
        <w:t>6.4.</w:t>
      </w:r>
      <w:r>
        <w:rPr>
          <w:b/>
          <w:bCs/>
        </w:rPr>
        <w:tab/>
      </w:r>
      <w:r w:rsidR="009530D7">
        <w:rPr>
          <w:b/>
          <w:bCs/>
        </w:rPr>
        <w:t>Are there any additional anticipated project justifications and benefits?</w:t>
      </w:r>
    </w:p>
    <w:sdt>
      <w:sdtPr>
        <w:rPr>
          <w:b/>
          <w:bCs/>
        </w:rPr>
        <w:id w:val="-2058070876"/>
        <w:placeholder>
          <w:docPart w:val="DefaultPlaceholder_-1854013440"/>
        </w:placeholder>
        <w:showingPlcHdr/>
      </w:sdtPr>
      <w:sdtContent>
        <w:p w14:paraId="45921B8F" w14:textId="3E611E6C" w:rsidR="00BE2653" w:rsidRPr="00C30B82" w:rsidRDefault="00BE2653" w:rsidP="00D75CB0">
          <w:pPr>
            <w:ind w:firstLine="720"/>
            <w:rPr>
              <w:b/>
              <w:bCs/>
            </w:rPr>
          </w:pPr>
          <w:r w:rsidRPr="008C5E56">
            <w:rPr>
              <w:rStyle w:val="PlaceholderText"/>
            </w:rPr>
            <w:t>Click or tap here to enter text.</w:t>
          </w:r>
        </w:p>
      </w:sdtContent>
    </w:sdt>
    <w:sectPr w:rsidR="00BE2653" w:rsidRPr="00C30B82" w:rsidSect="00BD04A4">
      <w:headerReference w:type="default" r:id="rId20"/>
      <w:headerReference w:type="first" r:id="rId21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06DD" w14:textId="77777777" w:rsidR="00CA44CC" w:rsidRDefault="00CA44CC" w:rsidP="00BD04A4">
      <w:pPr>
        <w:spacing w:after="0" w:line="240" w:lineRule="auto"/>
      </w:pPr>
      <w:r>
        <w:separator/>
      </w:r>
    </w:p>
  </w:endnote>
  <w:endnote w:type="continuationSeparator" w:id="0">
    <w:p w14:paraId="59C74F40" w14:textId="77777777" w:rsidR="00CA44CC" w:rsidRDefault="00CA44CC" w:rsidP="00BD04A4">
      <w:pPr>
        <w:spacing w:after="0" w:line="240" w:lineRule="auto"/>
      </w:pPr>
      <w:r>
        <w:continuationSeparator/>
      </w:r>
    </w:p>
  </w:endnote>
  <w:endnote w:type="continuationNotice" w:id="1">
    <w:p w14:paraId="59F2E1DB" w14:textId="77777777" w:rsidR="00CA44CC" w:rsidRDefault="00CA4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CAB4" w14:textId="77777777" w:rsidR="00CA44CC" w:rsidRDefault="00CA44CC" w:rsidP="00BD04A4">
      <w:pPr>
        <w:spacing w:after="0" w:line="240" w:lineRule="auto"/>
      </w:pPr>
      <w:r>
        <w:separator/>
      </w:r>
    </w:p>
  </w:footnote>
  <w:footnote w:type="continuationSeparator" w:id="0">
    <w:p w14:paraId="4828EE22" w14:textId="77777777" w:rsidR="00CA44CC" w:rsidRDefault="00CA44CC" w:rsidP="00BD04A4">
      <w:pPr>
        <w:spacing w:after="0" w:line="240" w:lineRule="auto"/>
      </w:pPr>
      <w:r>
        <w:continuationSeparator/>
      </w:r>
    </w:p>
  </w:footnote>
  <w:footnote w:type="continuationNotice" w:id="1">
    <w:p w14:paraId="0B2A5F50" w14:textId="77777777" w:rsidR="00CA44CC" w:rsidRDefault="00CA44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B9FDF" w14:textId="0C902333" w:rsidR="00BD04A4" w:rsidRDefault="00BD04A4" w:rsidP="00BD04A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D310" w14:textId="10A30198" w:rsidR="00BD04A4" w:rsidRDefault="006C2B76">
    <w:pPr>
      <w:pStyle w:val="Header"/>
    </w:pPr>
    <w:r>
      <w:rPr>
        <w:b/>
        <w:noProof/>
        <w:sz w:val="20"/>
      </w:rPr>
      <w:drawing>
        <wp:anchor distT="0" distB="0" distL="0" distR="0" simplePos="0" relativeHeight="251658240" behindDoc="1" locked="0" layoutInCell="1" allowOverlap="1" wp14:anchorId="5880E22F" wp14:editId="6372073A">
          <wp:simplePos x="0" y="0"/>
          <wp:positionH relativeFrom="margin">
            <wp:posOffset>0</wp:posOffset>
          </wp:positionH>
          <wp:positionV relativeFrom="paragraph">
            <wp:posOffset>161925</wp:posOffset>
          </wp:positionV>
          <wp:extent cx="1981200" cy="657225"/>
          <wp:effectExtent l="0" t="0" r="0" b="9525"/>
          <wp:wrapTopAndBottom/>
          <wp:docPr id="2" name="Image 2" descr="A blue and green logo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A blue and green logo&#10;&#10;AI-generated content may be incorrect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8120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CC92"/>
    <w:multiLevelType w:val="hybridMultilevel"/>
    <w:tmpl w:val="CA8A9DC8"/>
    <w:lvl w:ilvl="0" w:tplc="85FEF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CC8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2E1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EC6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5C2D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F0A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C9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6B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0E6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61987"/>
    <w:multiLevelType w:val="multilevel"/>
    <w:tmpl w:val="A8DA38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3EF0BD4"/>
    <w:multiLevelType w:val="multilevel"/>
    <w:tmpl w:val="0A9C5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67245865">
    <w:abstractNumId w:val="9"/>
  </w:num>
  <w:num w:numId="2" w16cid:durableId="1445493722">
    <w:abstractNumId w:val="8"/>
  </w:num>
  <w:num w:numId="3" w16cid:durableId="699670607">
    <w:abstractNumId w:val="6"/>
  </w:num>
  <w:num w:numId="4" w16cid:durableId="1728989806">
    <w:abstractNumId w:val="5"/>
  </w:num>
  <w:num w:numId="5" w16cid:durableId="1526865169">
    <w:abstractNumId w:val="4"/>
  </w:num>
  <w:num w:numId="6" w16cid:durableId="2041128253">
    <w:abstractNumId w:val="7"/>
  </w:num>
  <w:num w:numId="7" w16cid:durableId="561792122">
    <w:abstractNumId w:val="3"/>
  </w:num>
  <w:num w:numId="8" w16cid:durableId="746146254">
    <w:abstractNumId w:val="2"/>
  </w:num>
  <w:num w:numId="9" w16cid:durableId="1379432767">
    <w:abstractNumId w:val="1"/>
  </w:num>
  <w:num w:numId="10" w16cid:durableId="1841892501">
    <w:abstractNumId w:val="0"/>
  </w:num>
  <w:num w:numId="11" w16cid:durableId="939488408">
    <w:abstractNumId w:val="11"/>
  </w:num>
  <w:num w:numId="12" w16cid:durableId="1474833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7C1"/>
    <w:rsid w:val="0006063C"/>
    <w:rsid w:val="0007319D"/>
    <w:rsid w:val="000B2C48"/>
    <w:rsid w:val="000F6B13"/>
    <w:rsid w:val="000F7FC6"/>
    <w:rsid w:val="0015074B"/>
    <w:rsid w:val="001C1E2C"/>
    <w:rsid w:val="001E4122"/>
    <w:rsid w:val="00254198"/>
    <w:rsid w:val="00287CFD"/>
    <w:rsid w:val="0029639D"/>
    <w:rsid w:val="002A29D6"/>
    <w:rsid w:val="002A47E3"/>
    <w:rsid w:val="002A5AED"/>
    <w:rsid w:val="002E0CF0"/>
    <w:rsid w:val="00317B4A"/>
    <w:rsid w:val="00326F90"/>
    <w:rsid w:val="003A229C"/>
    <w:rsid w:val="003D4282"/>
    <w:rsid w:val="0040204A"/>
    <w:rsid w:val="00460F5A"/>
    <w:rsid w:val="004824DA"/>
    <w:rsid w:val="00490FFB"/>
    <w:rsid w:val="004D0A91"/>
    <w:rsid w:val="004E5D1E"/>
    <w:rsid w:val="004F29B9"/>
    <w:rsid w:val="00526F89"/>
    <w:rsid w:val="005464D9"/>
    <w:rsid w:val="00563489"/>
    <w:rsid w:val="00564132"/>
    <w:rsid w:val="00573884"/>
    <w:rsid w:val="005E6D1F"/>
    <w:rsid w:val="005E78DD"/>
    <w:rsid w:val="00635736"/>
    <w:rsid w:val="00677035"/>
    <w:rsid w:val="006B3D88"/>
    <w:rsid w:val="006C2B76"/>
    <w:rsid w:val="00733F2D"/>
    <w:rsid w:val="00771E1C"/>
    <w:rsid w:val="007831AB"/>
    <w:rsid w:val="007D6130"/>
    <w:rsid w:val="007F019C"/>
    <w:rsid w:val="008D6647"/>
    <w:rsid w:val="00900D66"/>
    <w:rsid w:val="00925781"/>
    <w:rsid w:val="00930C85"/>
    <w:rsid w:val="00936340"/>
    <w:rsid w:val="009530D7"/>
    <w:rsid w:val="009642F0"/>
    <w:rsid w:val="00971BF2"/>
    <w:rsid w:val="0099788C"/>
    <w:rsid w:val="00A07901"/>
    <w:rsid w:val="00A13DF3"/>
    <w:rsid w:val="00A37ACF"/>
    <w:rsid w:val="00A421B0"/>
    <w:rsid w:val="00AA1D8D"/>
    <w:rsid w:val="00AC66D1"/>
    <w:rsid w:val="00AD2833"/>
    <w:rsid w:val="00B2640D"/>
    <w:rsid w:val="00B45370"/>
    <w:rsid w:val="00B47730"/>
    <w:rsid w:val="00B62EEC"/>
    <w:rsid w:val="00B72883"/>
    <w:rsid w:val="00B926E2"/>
    <w:rsid w:val="00B932D8"/>
    <w:rsid w:val="00BD04A4"/>
    <w:rsid w:val="00BE2653"/>
    <w:rsid w:val="00BE5F6F"/>
    <w:rsid w:val="00BF3F01"/>
    <w:rsid w:val="00C12CB1"/>
    <w:rsid w:val="00C30B82"/>
    <w:rsid w:val="00C6686E"/>
    <w:rsid w:val="00C66F01"/>
    <w:rsid w:val="00C92B95"/>
    <w:rsid w:val="00CA44CC"/>
    <w:rsid w:val="00CB0664"/>
    <w:rsid w:val="00CD730D"/>
    <w:rsid w:val="00D61969"/>
    <w:rsid w:val="00D75CB0"/>
    <w:rsid w:val="00D871E6"/>
    <w:rsid w:val="00DC0DC3"/>
    <w:rsid w:val="00DC66D3"/>
    <w:rsid w:val="00DC763F"/>
    <w:rsid w:val="00DE7FF7"/>
    <w:rsid w:val="00DF4339"/>
    <w:rsid w:val="00E43B64"/>
    <w:rsid w:val="00EE0FC2"/>
    <w:rsid w:val="00F12955"/>
    <w:rsid w:val="00F25CD4"/>
    <w:rsid w:val="00F378A4"/>
    <w:rsid w:val="00F50DAC"/>
    <w:rsid w:val="00F57A7A"/>
    <w:rsid w:val="00F87265"/>
    <w:rsid w:val="00FC693F"/>
    <w:rsid w:val="017BBB0D"/>
    <w:rsid w:val="06D8E3C9"/>
    <w:rsid w:val="0FC861CD"/>
    <w:rsid w:val="1754FADE"/>
    <w:rsid w:val="1816518D"/>
    <w:rsid w:val="2157B167"/>
    <w:rsid w:val="228300EC"/>
    <w:rsid w:val="24F05398"/>
    <w:rsid w:val="25113FCC"/>
    <w:rsid w:val="2F52D8D1"/>
    <w:rsid w:val="4708487A"/>
    <w:rsid w:val="472F1CFF"/>
    <w:rsid w:val="5B4A9F14"/>
    <w:rsid w:val="5D6D4130"/>
    <w:rsid w:val="649AB853"/>
    <w:rsid w:val="726D753B"/>
    <w:rsid w:val="74C4CF53"/>
    <w:rsid w:val="7CE2C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FD47B0"/>
  <w14:defaultImageDpi w14:val="330"/>
  <w15:docId w15:val="{DBAFD673-3018-424C-A088-60F0E4A3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82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DE7FF7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733F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F2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66F0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ot.ga.gov/GDOT/Pages/CFP.aspx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dot.ga.gov/InvestSmart/Documents/CFP/CFP_Map.jpg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www.dot.ga.gov/PartnerSmart/DesignManuals/Program%20DeliveryLAP/GDOT-LAP-Manual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jgN4sWR8fsk?si=MWYEdT0IcExpq9EX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perience.arcgis.com/experience/a7e74c13e7ac425ea1c620fc49c46991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srta.ga.gov/gtib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ot.ga.gov/InvestSmart/Documents/CFP/CompFundingProposalOverview.pdf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F2A8E-4D31-49B8-A74E-F56AB144CE6C}"/>
      </w:docPartPr>
      <w:docPartBody>
        <w:p w:rsidR="00CD730D" w:rsidRDefault="00254198"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D9387-5142-41F7-9FDF-DE717080E7CE}"/>
      </w:docPartPr>
      <w:docPartBody>
        <w:p w:rsidR="00CD730D" w:rsidRDefault="00254198"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BE62521DF41C4B9B2FA4027CD1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8F253-29AF-499B-9475-2FE2CDF1AF46}"/>
      </w:docPartPr>
      <w:docPartBody>
        <w:p w:rsidR="00CD730D" w:rsidRDefault="00254198" w:rsidP="00254198">
          <w:pPr>
            <w:pStyle w:val="9EABE62521DF41C4B9B2FA4027CD1BE0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82EAB6CEAA407B84393CD4DB166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391B7-2973-402B-92FB-EA4CDC842BA8}"/>
      </w:docPartPr>
      <w:docPartBody>
        <w:p w:rsidR="00CD730D" w:rsidRDefault="00254198" w:rsidP="00254198">
          <w:pPr>
            <w:pStyle w:val="7E82EAB6CEAA407B84393CD4DB16651D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CAF8DA10264E3283FB337925C24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24F50-6592-4372-B789-57C8BE7CD4B1}"/>
      </w:docPartPr>
      <w:docPartBody>
        <w:p w:rsidR="00CD730D" w:rsidRDefault="00254198" w:rsidP="00254198">
          <w:pPr>
            <w:pStyle w:val="8BCAF8DA10264E3283FB337925C242D2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DC1E6651E84BD88FAE64EE06B8F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EE659-10A7-404C-8195-4B0AB599F0BE}"/>
      </w:docPartPr>
      <w:docPartBody>
        <w:p w:rsidR="00CD730D" w:rsidRDefault="00254198" w:rsidP="00254198">
          <w:pPr>
            <w:pStyle w:val="C4DC1E6651E84BD88FAE64EE06B8F1D0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EF4D30136043AEA3F4F49A28CF2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35460-225F-4801-9CF5-26B02994603D}"/>
      </w:docPartPr>
      <w:docPartBody>
        <w:p w:rsidR="00CD730D" w:rsidRDefault="00254198" w:rsidP="00254198">
          <w:pPr>
            <w:pStyle w:val="F0EF4D30136043AEA3F4F49A28CF2AC42"/>
          </w:pPr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B0E05AF3E30E4344ADFAD57C2B603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C0D30-39CF-415F-9370-710CBD14E5C1}"/>
      </w:docPartPr>
      <w:docPartBody>
        <w:p w:rsidR="00CD730D" w:rsidRDefault="00254198" w:rsidP="00254198">
          <w:pPr>
            <w:pStyle w:val="B0E05AF3E30E4344ADFAD57C2B6034BB2"/>
          </w:pPr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68B55DD1A1914ABABCD37CE39D3E8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DA328-706C-41C5-AE9C-BC47AFED92C4}"/>
      </w:docPartPr>
      <w:docPartBody>
        <w:p w:rsidR="00CD730D" w:rsidRDefault="00254198" w:rsidP="00254198">
          <w:pPr>
            <w:pStyle w:val="68B55DD1A1914ABABCD37CE39D3E84AF1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67E30B53274D9D89EFF8EE37477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B82A9-12ED-437A-A14E-DF41AA2EAD7D}"/>
      </w:docPartPr>
      <w:docPartBody>
        <w:p w:rsidR="00CD730D" w:rsidRDefault="00254198" w:rsidP="00254198">
          <w:pPr>
            <w:pStyle w:val="2B67E30B53274D9D89EFF8EE374774031"/>
          </w:pPr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B9F39DC094654F009BED3D1D9454F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0A420-4CD6-4B59-9DE0-F269CA6F197E}"/>
      </w:docPartPr>
      <w:docPartBody>
        <w:p w:rsidR="00CD730D" w:rsidRDefault="00254198" w:rsidP="00254198">
          <w:pPr>
            <w:pStyle w:val="B9F39DC094654F009BED3D1D9454F10D1"/>
          </w:pPr>
          <w:r w:rsidRPr="008C5E56">
            <w:rPr>
              <w:rStyle w:val="PlaceholderText"/>
            </w:rPr>
            <w:t>Choose an item.</w:t>
          </w:r>
        </w:p>
      </w:docPartBody>
    </w:docPart>
    <w:docPart>
      <w:docPartPr>
        <w:name w:val="5FCF3367E78B4C2B96EFE14801414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3568F-E5E8-48B2-ABB7-35C80915D53C}"/>
      </w:docPartPr>
      <w:docPartBody>
        <w:p w:rsidR="00CD730D" w:rsidRDefault="00254198" w:rsidP="00254198">
          <w:pPr>
            <w:pStyle w:val="5FCF3367E78B4C2B96EFE14801414EA7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6F1922546A4E2AB2FE0F8F15A2F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BB4D-500C-4C82-9854-2368185328CA}"/>
      </w:docPartPr>
      <w:docPartBody>
        <w:p w:rsidR="00CD730D" w:rsidRDefault="00254198" w:rsidP="00254198">
          <w:pPr>
            <w:pStyle w:val="B26F1922546A4E2AB2FE0F8F15A2F569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D80002EC674756B5517CDCDCC2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32EFD-B810-4546-A10F-51D586C0EAD1}"/>
      </w:docPartPr>
      <w:docPartBody>
        <w:p w:rsidR="00CD730D" w:rsidRDefault="00254198" w:rsidP="00254198">
          <w:pPr>
            <w:pStyle w:val="F7D80002EC674756B5517CDCDCC2AABD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4413EAB117450FAB567153764EF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93869-C6DE-4119-92AC-27AC7CE5E91E}"/>
      </w:docPartPr>
      <w:docPartBody>
        <w:p w:rsidR="00CD730D" w:rsidRDefault="00254198" w:rsidP="00254198">
          <w:pPr>
            <w:pStyle w:val="CD4413EAB117450FAB567153764EF812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495D0D569F4BA7A0BB1230CEB04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2D62F-545A-4733-AFB8-B18216AD700B}"/>
      </w:docPartPr>
      <w:docPartBody>
        <w:p w:rsidR="00CD730D" w:rsidRDefault="00CD730D" w:rsidP="00CD730D">
          <w:pPr>
            <w:pStyle w:val="D3495D0D569F4BA7A0BB1230CEB0440D"/>
          </w:pPr>
          <w:r w:rsidRPr="008C5E5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98"/>
    <w:rsid w:val="000407C1"/>
    <w:rsid w:val="00254198"/>
    <w:rsid w:val="005E78DD"/>
    <w:rsid w:val="006912C3"/>
    <w:rsid w:val="008D6647"/>
    <w:rsid w:val="00B802E6"/>
    <w:rsid w:val="00C4514E"/>
    <w:rsid w:val="00CD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730D"/>
    <w:rPr>
      <w:color w:val="666666"/>
    </w:rPr>
  </w:style>
  <w:style w:type="paragraph" w:customStyle="1" w:styleId="D3495D0D569F4BA7A0BB1230CEB0440D">
    <w:name w:val="D3495D0D569F4BA7A0BB1230CEB0440D"/>
    <w:rsid w:val="00CD730D"/>
  </w:style>
  <w:style w:type="paragraph" w:customStyle="1" w:styleId="9EABE62521DF41C4B9B2FA4027CD1BE02">
    <w:name w:val="9EABE62521DF41C4B9B2FA4027CD1BE0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7E82EAB6CEAA407B84393CD4DB16651D2">
    <w:name w:val="7E82EAB6CEAA407B84393CD4DB16651D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8BCAF8DA10264E3283FB337925C242D22">
    <w:name w:val="8BCAF8DA10264E3283FB337925C242D2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C4DC1E6651E84BD88FAE64EE06B8F1D02">
    <w:name w:val="C4DC1E6651E84BD88FAE64EE06B8F1D0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F0EF4D30136043AEA3F4F49A28CF2AC42">
    <w:name w:val="F0EF4D30136043AEA3F4F49A28CF2AC4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68B55DD1A1914ABABCD37CE39D3E84AF1">
    <w:name w:val="68B55DD1A1914ABABCD37CE39D3E84AF1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2B67E30B53274D9D89EFF8EE374774031">
    <w:name w:val="2B67E30B53274D9D89EFF8EE374774031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B9F39DC094654F009BED3D1D9454F10D1">
    <w:name w:val="B9F39DC094654F009BED3D1D9454F10D1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B0E05AF3E30E4344ADFAD57C2B6034BB2">
    <w:name w:val="B0E05AF3E30E4344ADFAD57C2B6034BB2"/>
    <w:rsid w:val="0025419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5FCF3367E78B4C2B96EFE14801414EA7">
    <w:name w:val="5FCF3367E78B4C2B96EFE14801414EA7"/>
    <w:rsid w:val="00254198"/>
  </w:style>
  <w:style w:type="paragraph" w:customStyle="1" w:styleId="B26F1922546A4E2AB2FE0F8F15A2F569">
    <w:name w:val="B26F1922546A4E2AB2FE0F8F15A2F569"/>
    <w:rsid w:val="00254198"/>
  </w:style>
  <w:style w:type="paragraph" w:customStyle="1" w:styleId="F7D80002EC674756B5517CDCDCC2AABD">
    <w:name w:val="F7D80002EC674756B5517CDCDCC2AABD"/>
    <w:rsid w:val="00254198"/>
  </w:style>
  <w:style w:type="paragraph" w:customStyle="1" w:styleId="CD4413EAB117450FAB567153764EF812">
    <w:name w:val="CD4413EAB117450FAB567153764EF812"/>
    <w:rsid w:val="0025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425F396C1C74D911328D57F9BA232" ma:contentTypeVersion="11" ma:contentTypeDescription="Create a new document." ma:contentTypeScope="" ma:versionID="353fc41d94c160740ee60a0eb0fd6520">
  <xsd:schema xmlns:xsd="http://www.w3.org/2001/XMLSchema" xmlns:xs="http://www.w3.org/2001/XMLSchema" xmlns:p="http://schemas.microsoft.com/office/2006/metadata/properties" xmlns:ns2="09801c64-6dfd-40e1-a7b5-a44f77998c08" xmlns:ns3="919dfddf-97a3-48f9-ad4b-8faf88a08195" targetNamespace="http://schemas.microsoft.com/office/2006/metadata/properties" ma:root="true" ma:fieldsID="8282f6900b2f1be2886861dbeb0e6ca6" ns2:_="" ns3:_="">
    <xsd:import namespace="09801c64-6dfd-40e1-a7b5-a44f77998c08"/>
    <xsd:import namespace="919dfddf-97a3-48f9-ad4b-8faf88a081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01c64-6dfd-40e1-a7b5-a44f77998c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dfddf-97a3-48f9-ad4b-8faf88a0819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7ca5976-7d16-4562-a29e-260bbe0ba8f3}" ma:internalName="TaxCatchAll" ma:showField="CatchAllData" ma:web="919dfddf-97a3-48f9-ad4b-8faf88a081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01c64-6dfd-40e1-a7b5-a44f77998c08">
      <Terms xmlns="http://schemas.microsoft.com/office/infopath/2007/PartnerControls"/>
    </lcf76f155ced4ddcb4097134ff3c332f>
    <TaxCatchAll xmlns="919dfddf-97a3-48f9-ad4b-8faf88a081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49FE7C-DCDC-48B4-AAD1-AB69C4B6E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DE80D-2501-4917-AD52-A871F1E20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01c64-6dfd-40e1-a7b5-a44f77998c08"/>
    <ds:schemaRef ds:uri="919dfddf-97a3-48f9-ad4b-8faf88a08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D349F-64BC-4380-B5E3-9DD12BD60164}">
  <ds:schemaRefs>
    <ds:schemaRef ds:uri="http://schemas.microsoft.com/office/2006/metadata/properties"/>
    <ds:schemaRef ds:uri="http://schemas.microsoft.com/office/infopath/2007/PartnerControls"/>
    <ds:schemaRef ds:uri="09801c64-6dfd-40e1-a7b5-a44f77998c08"/>
    <ds:schemaRef ds:uri="919dfddf-97a3-48f9-ad4b-8faf88a08195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1179</Words>
  <Characters>6760</Characters>
  <Application>Microsoft Office Word</Application>
  <DocSecurity>0</DocSecurity>
  <Lines>127</Lines>
  <Paragraphs>82</Paragraphs>
  <ScaleCrop>false</ScaleCrop>
  <Manager/>
  <Company/>
  <LinksUpToDate>false</LinksUpToDate>
  <CharactersWithSpaces>7857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Joel Wascher</cp:lastModifiedBy>
  <cp:revision>10</cp:revision>
  <dcterms:created xsi:type="dcterms:W3CDTF">2025-09-11T16:53:00Z</dcterms:created>
  <dcterms:modified xsi:type="dcterms:W3CDTF">2025-09-15T13:52:00Z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0x010100913425F396C1C74D911328D57F9BA232</vt:lpwstr>
  </property>
  <property fmtid="{D5CDD505-2E9C-101B-9397-08002B2CF9AE}" pid="3" name="MediaServiceImageTags">
    <vt:lpwstr/>
  </property>
</Properties>
</file>